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69D" w:rsidRDefault="0065669D" w:rsidP="0065669D">
      <w:pPr>
        <w:jc w:val="center"/>
        <w:rPr>
          <w:b/>
        </w:rPr>
      </w:pPr>
      <w:r>
        <w:rPr>
          <w:b/>
        </w:rPr>
        <w:t xml:space="preserve">АДМИНИСТРАЦИЯ </w:t>
      </w:r>
    </w:p>
    <w:p w:rsidR="0065669D" w:rsidRDefault="0065669D" w:rsidP="0065669D">
      <w:pPr>
        <w:jc w:val="center"/>
        <w:rPr>
          <w:b/>
        </w:rPr>
      </w:pPr>
      <w:r>
        <w:rPr>
          <w:b/>
        </w:rPr>
        <w:t>ОЗЕРО-КАРАЧИНСКОГО СЕЛЬСОВЕТА</w:t>
      </w:r>
    </w:p>
    <w:p w:rsidR="0065669D" w:rsidRPr="005E5C06" w:rsidRDefault="0065669D" w:rsidP="0065669D">
      <w:pPr>
        <w:jc w:val="center"/>
        <w:rPr>
          <w:b/>
        </w:rPr>
      </w:pPr>
      <w:r>
        <w:rPr>
          <w:b/>
        </w:rPr>
        <w:t xml:space="preserve"> ЧАНОВСКОГО РАЙОНА НОВОСИБИРСКОЙ ОБЛАСТИ</w:t>
      </w:r>
    </w:p>
    <w:p w:rsidR="0065669D" w:rsidRDefault="0065669D" w:rsidP="0065669D">
      <w:pPr>
        <w:jc w:val="center"/>
      </w:pPr>
    </w:p>
    <w:p w:rsidR="0065669D" w:rsidRDefault="0065669D" w:rsidP="0065669D">
      <w:pPr>
        <w:jc w:val="center"/>
      </w:pPr>
    </w:p>
    <w:p w:rsidR="0065669D" w:rsidRPr="00B20B68" w:rsidRDefault="0065669D" w:rsidP="0065669D">
      <w:pPr>
        <w:jc w:val="center"/>
        <w:rPr>
          <w:b/>
        </w:rPr>
      </w:pPr>
      <w:r w:rsidRPr="00B20B68">
        <w:rPr>
          <w:b/>
        </w:rPr>
        <w:t>ПОСТАНОВЛЕНИЕ</w:t>
      </w:r>
    </w:p>
    <w:p w:rsidR="0065669D" w:rsidRDefault="0065669D" w:rsidP="0065669D">
      <w:pPr>
        <w:jc w:val="center"/>
      </w:pPr>
    </w:p>
    <w:p w:rsidR="0065669D" w:rsidRDefault="0065669D" w:rsidP="0065669D">
      <w:pPr>
        <w:jc w:val="center"/>
      </w:pPr>
    </w:p>
    <w:p w:rsidR="0065669D" w:rsidRDefault="007E3690" w:rsidP="0065669D">
      <w:pPr>
        <w:jc w:val="both"/>
      </w:pPr>
      <w:r>
        <w:t>От 07.02.2019г</w:t>
      </w:r>
      <w:r w:rsidR="0065669D">
        <w:t xml:space="preserve">                           п. Озеро-Карачи          </w:t>
      </w:r>
      <w:r>
        <w:t xml:space="preserve">                              № 10</w:t>
      </w:r>
    </w:p>
    <w:p w:rsidR="0065669D" w:rsidRDefault="0065669D" w:rsidP="0065669D">
      <w:pPr>
        <w:jc w:val="both"/>
      </w:pPr>
    </w:p>
    <w:p w:rsidR="005C3BF1" w:rsidRPr="0046355D" w:rsidRDefault="005C3BF1" w:rsidP="005C3BF1">
      <w:pPr>
        <w:jc w:val="both"/>
      </w:pPr>
    </w:p>
    <w:p w:rsidR="005C3BF1" w:rsidRPr="0046355D" w:rsidRDefault="005C3BF1" w:rsidP="005C3BF1">
      <w:pPr>
        <w:jc w:val="center"/>
        <w:rPr>
          <w:b/>
        </w:rPr>
      </w:pPr>
      <w:r w:rsidRPr="0046355D">
        <w:rPr>
          <w:b/>
        </w:rPr>
        <w:t xml:space="preserve">Об утверждении административного регламента </w:t>
      </w:r>
      <w:r w:rsidRPr="001F21B3">
        <w:rPr>
          <w:b/>
          <w:bCs/>
        </w:rPr>
        <w:t xml:space="preserve">предоставления муниципальной услуги </w:t>
      </w:r>
      <w:r w:rsidRPr="005C3BF1">
        <w:rPr>
          <w:b/>
          <w:bCs/>
        </w:rPr>
        <w:t xml:space="preserve">по </w:t>
      </w:r>
      <w:r w:rsidRPr="005C3BF1">
        <w:rPr>
          <w:b/>
        </w:rPr>
        <w:t>предоставлению в аренду имущества муниципальной казны без проведения торгов</w:t>
      </w:r>
    </w:p>
    <w:p w:rsidR="005C3BF1" w:rsidRPr="0046355D" w:rsidRDefault="005C3BF1" w:rsidP="005C3BF1">
      <w:pPr>
        <w:jc w:val="center"/>
        <w:rPr>
          <w:b/>
        </w:rPr>
      </w:pPr>
    </w:p>
    <w:p w:rsidR="005C3BF1" w:rsidRDefault="005C3BF1" w:rsidP="005C3BF1">
      <w:pPr>
        <w:tabs>
          <w:tab w:val="left" w:pos="284"/>
        </w:tabs>
        <w:ind w:right="-1" w:firstLine="567"/>
        <w:jc w:val="both"/>
      </w:pPr>
      <w:r w:rsidRPr="0046355D">
        <w:t xml:space="preserve">Руководствуясь Федеральным Законом от </w:t>
      </w:r>
      <w:r w:rsidR="00417A10">
        <w:t>27</w:t>
      </w:r>
      <w:r w:rsidRPr="0046355D">
        <w:t>.07.2010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w:t>
      </w:r>
      <w:r w:rsidR="00414B26">
        <w:t xml:space="preserve">рации»,  администрация </w:t>
      </w:r>
      <w:r w:rsidR="0065669D">
        <w:t xml:space="preserve"> Озеро-Карачинского сельсовета Чановского </w:t>
      </w:r>
      <w:r w:rsidRPr="0046355D">
        <w:t>района Новосибирской области</w:t>
      </w:r>
    </w:p>
    <w:p w:rsidR="0065669D" w:rsidRPr="0046355D" w:rsidRDefault="0065669D" w:rsidP="005C3BF1">
      <w:pPr>
        <w:tabs>
          <w:tab w:val="left" w:pos="284"/>
        </w:tabs>
        <w:ind w:right="-1" w:firstLine="567"/>
        <w:jc w:val="both"/>
      </w:pPr>
    </w:p>
    <w:p w:rsidR="005C3BF1" w:rsidRPr="0046355D" w:rsidRDefault="005C3BF1" w:rsidP="005C3BF1">
      <w:pPr>
        <w:jc w:val="both"/>
      </w:pPr>
      <w:r w:rsidRPr="0046355D">
        <w:t>ПОСТАНОВЛЯЕТ:</w:t>
      </w:r>
    </w:p>
    <w:p w:rsidR="005C3BF1" w:rsidRPr="0046355D" w:rsidRDefault="005C3BF1" w:rsidP="005C3BF1">
      <w:pPr>
        <w:jc w:val="both"/>
      </w:pPr>
    </w:p>
    <w:p w:rsidR="0065669D" w:rsidRDefault="005C3BF1" w:rsidP="0065669D">
      <w:pPr>
        <w:numPr>
          <w:ilvl w:val="0"/>
          <w:numId w:val="46"/>
        </w:numPr>
        <w:jc w:val="both"/>
      </w:pPr>
      <w:r w:rsidRPr="0046355D">
        <w:t>Утвердить административный регламент</w:t>
      </w:r>
      <w:r w:rsidRPr="0046355D">
        <w:rPr>
          <w:bCs/>
        </w:rPr>
        <w:t xml:space="preserve"> </w:t>
      </w:r>
      <w:r w:rsidRPr="005C3BF1">
        <w:rPr>
          <w:bCs/>
        </w:rPr>
        <w:t xml:space="preserve">предоставления муниципальной услуги по </w:t>
      </w:r>
      <w:r w:rsidRPr="005C3BF1">
        <w:t>предоставлению в аренду имущества муниципальной казны без проведения торгов</w:t>
      </w:r>
      <w:r>
        <w:t xml:space="preserve"> </w:t>
      </w:r>
      <w:r w:rsidRPr="0046355D">
        <w:t>согласно приложению.</w:t>
      </w:r>
    </w:p>
    <w:p w:rsidR="0065669D" w:rsidRPr="00D82C36" w:rsidRDefault="0065669D" w:rsidP="0065669D">
      <w:pPr>
        <w:numPr>
          <w:ilvl w:val="0"/>
          <w:numId w:val="46"/>
        </w:numPr>
        <w:tabs>
          <w:tab w:val="left" w:pos="284"/>
        </w:tabs>
        <w:ind w:right="-1"/>
        <w:jc w:val="both"/>
      </w:pPr>
      <w:r w:rsidRPr="00D82C36">
        <w:t xml:space="preserve">Опубликовать настоящее постановление в периодическом печатном издании </w:t>
      </w:r>
      <w:r>
        <w:t>органа местного самоуправления Озеро-Карачинского сельсовета «Информационный бюллетень»</w:t>
      </w:r>
      <w:r w:rsidRPr="00D82C36">
        <w:t xml:space="preserve"> и на официальном сайте администрации </w:t>
      </w:r>
      <w:r>
        <w:t xml:space="preserve">Озеро-Карачинского Чановского района Новосибирской области и </w:t>
      </w:r>
      <w:r w:rsidRPr="00D82C36">
        <w:t>в сети Интернет.</w:t>
      </w:r>
    </w:p>
    <w:p w:rsidR="0065669D" w:rsidRPr="00D82C36" w:rsidRDefault="0065669D" w:rsidP="0065669D">
      <w:pPr>
        <w:numPr>
          <w:ilvl w:val="0"/>
          <w:numId w:val="46"/>
        </w:numPr>
        <w:jc w:val="both"/>
      </w:pPr>
      <w:proofErr w:type="gramStart"/>
      <w:r w:rsidRPr="00D82C36">
        <w:t>Контроль за</w:t>
      </w:r>
      <w:proofErr w:type="gramEnd"/>
      <w:r w:rsidRPr="00D82C36">
        <w:t xml:space="preserve"> исполнением настоящего постановления оставляю за собой. </w:t>
      </w:r>
    </w:p>
    <w:p w:rsidR="005C3BF1" w:rsidRPr="0046355D" w:rsidRDefault="005C3BF1" w:rsidP="005C3BF1">
      <w:pPr>
        <w:ind w:firstLine="567"/>
        <w:jc w:val="both"/>
      </w:pPr>
      <w:r w:rsidRPr="0046355D">
        <w:t xml:space="preserve">       </w:t>
      </w:r>
    </w:p>
    <w:p w:rsidR="005C3BF1" w:rsidRDefault="005C3BF1" w:rsidP="000A1250">
      <w:pPr>
        <w:ind w:left="5940"/>
        <w:jc w:val="right"/>
      </w:pPr>
    </w:p>
    <w:p w:rsidR="0065669D" w:rsidRDefault="0065669D" w:rsidP="0065669D">
      <w:pPr>
        <w:jc w:val="both"/>
      </w:pPr>
      <w:r>
        <w:t>Глава Озеро-Карачинского сельсовета</w:t>
      </w:r>
    </w:p>
    <w:p w:rsidR="0065669D" w:rsidRDefault="0065669D" w:rsidP="0065669D">
      <w:pPr>
        <w:tabs>
          <w:tab w:val="left" w:pos="6960"/>
        </w:tabs>
        <w:jc w:val="both"/>
      </w:pPr>
      <w:r>
        <w:t xml:space="preserve"> Чановского района Новосибирской области</w:t>
      </w:r>
      <w:r>
        <w:tab/>
        <w:t xml:space="preserve">    В.М. </w:t>
      </w:r>
      <w:proofErr w:type="spellStart"/>
      <w:r>
        <w:t>Сырыгин</w:t>
      </w:r>
      <w:proofErr w:type="spellEnd"/>
    </w:p>
    <w:p w:rsidR="0065669D" w:rsidRDefault="0065669D" w:rsidP="0065669D">
      <w:pPr>
        <w:jc w:val="both"/>
      </w:pPr>
    </w:p>
    <w:p w:rsidR="005C3BF1" w:rsidRDefault="005C3BF1" w:rsidP="000A1250">
      <w:pPr>
        <w:ind w:left="5940"/>
        <w:jc w:val="right"/>
      </w:pPr>
    </w:p>
    <w:p w:rsidR="005C3BF1" w:rsidRDefault="005C3BF1" w:rsidP="000A1250">
      <w:pPr>
        <w:ind w:left="5940"/>
        <w:jc w:val="right"/>
      </w:pPr>
    </w:p>
    <w:p w:rsidR="005C3BF1" w:rsidRDefault="005C3BF1" w:rsidP="000A1250">
      <w:pPr>
        <w:ind w:left="5940"/>
        <w:jc w:val="right"/>
      </w:pPr>
    </w:p>
    <w:p w:rsidR="005C3BF1" w:rsidRDefault="005C3BF1" w:rsidP="000A1250">
      <w:pPr>
        <w:ind w:left="5940"/>
        <w:jc w:val="right"/>
      </w:pPr>
    </w:p>
    <w:p w:rsidR="005C3BF1" w:rsidRDefault="005C3BF1" w:rsidP="000A1250">
      <w:pPr>
        <w:ind w:left="5940"/>
        <w:jc w:val="right"/>
      </w:pPr>
    </w:p>
    <w:p w:rsidR="00947C51" w:rsidRDefault="00947C51" w:rsidP="000A1250">
      <w:pPr>
        <w:ind w:left="5940"/>
        <w:jc w:val="right"/>
      </w:pPr>
      <w:r>
        <w:lastRenderedPageBreak/>
        <w:t>УТВЕРЖДЕН</w:t>
      </w:r>
    </w:p>
    <w:p w:rsidR="001515CB" w:rsidRDefault="00CD52E2" w:rsidP="000A1250">
      <w:pPr>
        <w:ind w:left="5940"/>
        <w:jc w:val="right"/>
      </w:pPr>
      <w:r>
        <w:t>Постановлением А</w:t>
      </w:r>
      <w:r w:rsidR="001515CB">
        <w:t>дминистрации</w:t>
      </w:r>
      <w:r w:rsidR="000A1250">
        <w:t xml:space="preserve"> </w:t>
      </w:r>
      <w:r w:rsidR="0065669D">
        <w:t xml:space="preserve">Озеро-Карачинского </w:t>
      </w:r>
      <w:r w:rsidR="005C3BF1">
        <w:t xml:space="preserve"> </w:t>
      </w:r>
      <w:r w:rsidR="000A1250">
        <w:t xml:space="preserve"> сельсовета  </w:t>
      </w:r>
      <w:r w:rsidR="0065669D">
        <w:t>Чановского</w:t>
      </w:r>
      <w:r w:rsidR="000A1250">
        <w:t xml:space="preserve"> </w:t>
      </w:r>
      <w:r w:rsidR="00C639A1">
        <w:t>района Новосибирской области</w:t>
      </w:r>
    </w:p>
    <w:p w:rsidR="00947C51" w:rsidRDefault="0065669D">
      <w:pPr>
        <w:ind w:left="5940"/>
        <w:jc w:val="center"/>
      </w:pPr>
      <w:r w:rsidRPr="008F3FDE">
        <w:t xml:space="preserve">От </w:t>
      </w:r>
      <w:r w:rsidR="008F3FDE" w:rsidRPr="008F3FDE">
        <w:t>07.02.2019</w:t>
      </w:r>
      <w:r w:rsidRPr="008F3FDE">
        <w:t xml:space="preserve">    №</w:t>
      </w:r>
      <w:r w:rsidR="008F3FDE">
        <w:t xml:space="preserve"> 10</w:t>
      </w:r>
    </w:p>
    <w:p w:rsidR="00947C51" w:rsidRDefault="00947C51">
      <w:pPr>
        <w:ind w:left="5940"/>
        <w:jc w:val="center"/>
      </w:pPr>
    </w:p>
    <w:p w:rsidR="00947C51" w:rsidRDefault="00947C51">
      <w:pPr>
        <w:jc w:val="both"/>
      </w:pPr>
    </w:p>
    <w:p w:rsidR="00947C51" w:rsidRDefault="00947C51">
      <w:pPr>
        <w:jc w:val="both"/>
      </w:pPr>
    </w:p>
    <w:p w:rsidR="00947C51" w:rsidRDefault="00947C51">
      <w:pPr>
        <w:jc w:val="center"/>
        <w:rPr>
          <w:b/>
          <w:bCs/>
        </w:rPr>
      </w:pPr>
      <w:r>
        <w:rPr>
          <w:b/>
          <w:bCs/>
        </w:rPr>
        <w:t>АДМИНИСТРАТИВНЫЙ</w:t>
      </w:r>
      <w:r>
        <w:t xml:space="preserve"> </w:t>
      </w:r>
      <w:r>
        <w:rPr>
          <w:b/>
          <w:bCs/>
        </w:rPr>
        <w:t>РЕГЛАМЕНТ</w:t>
      </w:r>
    </w:p>
    <w:p w:rsidR="00947C51" w:rsidRDefault="00FD5208" w:rsidP="005C3BF1">
      <w:pPr>
        <w:jc w:val="center"/>
        <w:rPr>
          <w:b/>
        </w:rPr>
      </w:pPr>
      <w:r>
        <w:rPr>
          <w:b/>
          <w:bCs/>
        </w:rPr>
        <w:t>предо</w:t>
      </w:r>
      <w:r w:rsidR="00157FAD">
        <w:rPr>
          <w:b/>
          <w:bCs/>
        </w:rPr>
        <w:t>ставления муниципальной услуги</w:t>
      </w:r>
      <w:r w:rsidR="005C3BF1">
        <w:rPr>
          <w:b/>
          <w:bCs/>
        </w:rPr>
        <w:t xml:space="preserve"> по</w:t>
      </w:r>
      <w:r w:rsidR="00157FAD">
        <w:rPr>
          <w:b/>
          <w:bCs/>
        </w:rPr>
        <w:t xml:space="preserve"> </w:t>
      </w:r>
      <w:r w:rsidR="005C3BF1" w:rsidRPr="005C3BF1">
        <w:rPr>
          <w:b/>
        </w:rPr>
        <w:t>предоставлению в аренду имущества муниципальной казны без проведения торгов</w:t>
      </w:r>
    </w:p>
    <w:p w:rsidR="005C3BF1" w:rsidRPr="005C3BF1" w:rsidRDefault="005C3BF1" w:rsidP="005C3BF1">
      <w:pPr>
        <w:jc w:val="center"/>
        <w:rPr>
          <w:b/>
        </w:rPr>
      </w:pPr>
    </w:p>
    <w:p w:rsidR="00947C51" w:rsidRPr="008F1BFF" w:rsidRDefault="00947C51" w:rsidP="00FC6E93">
      <w:pPr>
        <w:numPr>
          <w:ilvl w:val="0"/>
          <w:numId w:val="3"/>
        </w:numPr>
        <w:jc w:val="center"/>
        <w:rPr>
          <w:b/>
        </w:rPr>
      </w:pPr>
      <w:r w:rsidRPr="008F1BFF">
        <w:rPr>
          <w:b/>
        </w:rPr>
        <w:t>Общие положения</w:t>
      </w:r>
    </w:p>
    <w:p w:rsidR="00947C51" w:rsidRDefault="00947C51">
      <w:pPr>
        <w:jc w:val="center"/>
      </w:pPr>
    </w:p>
    <w:p w:rsidR="00947C51" w:rsidRDefault="00157FAD" w:rsidP="000A1250">
      <w:pPr>
        <w:numPr>
          <w:ilvl w:val="1"/>
          <w:numId w:val="3"/>
        </w:numPr>
        <w:tabs>
          <w:tab w:val="num" w:pos="0"/>
        </w:tabs>
        <w:ind w:left="0" w:firstLine="567"/>
        <w:jc w:val="both"/>
      </w:pPr>
      <w:r>
        <w:t xml:space="preserve">  </w:t>
      </w:r>
      <w:proofErr w:type="gramStart"/>
      <w:r>
        <w:t xml:space="preserve">Административный регламент предоставления муниципальной услуги </w:t>
      </w:r>
      <w:r w:rsidR="005C3BF1" w:rsidRPr="005C3BF1">
        <w:rPr>
          <w:bCs/>
        </w:rPr>
        <w:t xml:space="preserve">по </w:t>
      </w:r>
      <w:r w:rsidR="005C3BF1" w:rsidRPr="005C3BF1">
        <w:t xml:space="preserve">предоставлению в аренду имущества муниципальной казны без проведения торгов </w:t>
      </w:r>
      <w:r w:rsidRPr="005C3BF1">
        <w:t>(</w:t>
      </w:r>
      <w:r>
        <w:t xml:space="preserve">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w:t>
      </w:r>
      <w:r w:rsidR="0065669D">
        <w:t xml:space="preserve">Озеро-Карачинского сельсовета Чановского </w:t>
      </w:r>
      <w:r w:rsidR="000A1250">
        <w:t xml:space="preserve"> района Новосибирской области </w:t>
      </w:r>
      <w:r>
        <w:t>(далее – Администрация</w:t>
      </w:r>
      <w:r w:rsidR="000A1250">
        <w:t xml:space="preserve"> муниципального образования</w:t>
      </w:r>
      <w:r>
        <w:t>), специалистами, предоставляющими муниципальную услугу, и физическими лицами – получателями муниципальной услуги, а также организациями, участвующими в</w:t>
      </w:r>
      <w:proofErr w:type="gramEnd"/>
      <w:r>
        <w:t xml:space="preserve"> </w:t>
      </w:r>
      <w:proofErr w:type="gramStart"/>
      <w:r>
        <w:t>процессе</w:t>
      </w:r>
      <w:proofErr w:type="gramEnd"/>
      <w:r>
        <w:t xml:space="preserve"> предоставления муниципальной услуги.</w:t>
      </w:r>
      <w:r w:rsidR="00947C51">
        <w:t xml:space="preserve"> </w:t>
      </w:r>
    </w:p>
    <w:p w:rsidR="00283A3A" w:rsidRPr="00283A3A" w:rsidRDefault="00947C51" w:rsidP="000A1250">
      <w:pPr>
        <w:tabs>
          <w:tab w:val="num" w:pos="0"/>
        </w:tabs>
        <w:ind w:firstLine="567"/>
        <w:jc w:val="both"/>
      </w:pPr>
      <w:r>
        <w:t>Предоставление</w:t>
      </w:r>
      <w:r w:rsidR="008F1BFF">
        <w:t xml:space="preserve"> </w:t>
      </w:r>
      <w:r>
        <w:t>муниципальной услуги осуществляет</w:t>
      </w:r>
      <w:r w:rsidR="00157FAD">
        <w:t xml:space="preserve"> </w:t>
      </w:r>
      <w:r w:rsidR="00283A3A">
        <w:t>Администрация</w:t>
      </w:r>
      <w:r w:rsidR="000A1250">
        <w:t xml:space="preserve"> муниципального образования</w:t>
      </w:r>
      <w:r w:rsidR="00283A3A">
        <w:t>.</w:t>
      </w:r>
    </w:p>
    <w:p w:rsidR="00947C51" w:rsidRDefault="00947C51" w:rsidP="000A1250">
      <w:pPr>
        <w:numPr>
          <w:ilvl w:val="1"/>
          <w:numId w:val="3"/>
        </w:numPr>
        <w:tabs>
          <w:tab w:val="num" w:pos="0"/>
        </w:tabs>
        <w:ind w:left="0" w:firstLine="567"/>
        <w:jc w:val="both"/>
      </w:pPr>
      <w:r>
        <w:t>Заявителями на предоставление муниципальной</w:t>
      </w:r>
      <w:r w:rsidR="008F1BFF">
        <w:t xml:space="preserve"> </w:t>
      </w:r>
      <w:r>
        <w:t>услуги выступают:</w:t>
      </w:r>
    </w:p>
    <w:p w:rsidR="00310724" w:rsidRPr="004F7AD2" w:rsidRDefault="00FA3A37" w:rsidP="000A1250">
      <w:pPr>
        <w:numPr>
          <w:ilvl w:val="0"/>
          <w:numId w:val="40"/>
        </w:numPr>
        <w:tabs>
          <w:tab w:val="clear" w:pos="1260"/>
          <w:tab w:val="num" w:pos="0"/>
        </w:tabs>
        <w:autoSpaceDE w:val="0"/>
        <w:autoSpaceDN w:val="0"/>
        <w:adjustRightInd w:val="0"/>
        <w:ind w:left="0" w:firstLine="567"/>
        <w:jc w:val="both"/>
        <w:outlineLvl w:val="1"/>
      </w:pPr>
      <w:r w:rsidRPr="004F7AD2">
        <w:t>юридич</w:t>
      </w:r>
      <w:r w:rsidRPr="004F7AD2">
        <w:t>е</w:t>
      </w:r>
      <w:r w:rsidR="00310724">
        <w:t>ские лица,</w:t>
      </w:r>
      <w:r w:rsidR="00310724" w:rsidRPr="00310724">
        <w:t xml:space="preserve"> </w:t>
      </w:r>
      <w:r w:rsidR="00310724" w:rsidRPr="004F7AD2">
        <w:t>государственные органы, органы местного самоуправления, а также государственные внебюджетные фонды, Центральный банк Российской Федерации;</w:t>
      </w:r>
    </w:p>
    <w:p w:rsidR="00310724" w:rsidRPr="004F7AD2" w:rsidRDefault="00310724" w:rsidP="000A1250">
      <w:pPr>
        <w:numPr>
          <w:ilvl w:val="0"/>
          <w:numId w:val="40"/>
        </w:numPr>
        <w:tabs>
          <w:tab w:val="clear" w:pos="1260"/>
          <w:tab w:val="num" w:pos="0"/>
        </w:tabs>
        <w:autoSpaceDE w:val="0"/>
        <w:autoSpaceDN w:val="0"/>
        <w:adjustRightInd w:val="0"/>
        <w:ind w:left="0" w:firstLine="567"/>
        <w:jc w:val="both"/>
        <w:outlineLvl w:val="1"/>
      </w:pPr>
      <w:r w:rsidRPr="004F7AD2">
        <w:t>государственные и муниципальные учреждения, государственные корпорации, государственные компании;</w:t>
      </w:r>
    </w:p>
    <w:p w:rsidR="00310724" w:rsidRPr="004F7AD2" w:rsidRDefault="00310724" w:rsidP="000A1250">
      <w:pPr>
        <w:numPr>
          <w:ilvl w:val="0"/>
          <w:numId w:val="40"/>
        </w:numPr>
        <w:tabs>
          <w:tab w:val="clear" w:pos="1260"/>
          <w:tab w:val="num" w:pos="0"/>
        </w:tabs>
        <w:autoSpaceDE w:val="0"/>
        <w:autoSpaceDN w:val="0"/>
        <w:adjustRightInd w:val="0"/>
        <w:ind w:left="0" w:firstLine="567"/>
        <w:jc w:val="both"/>
        <w:outlineLvl w:val="1"/>
      </w:pPr>
      <w:proofErr w:type="gramStart"/>
      <w:r w:rsidRPr="004F7AD2">
        <w:t>некоммерческие организации, созданные в форме ассоциаций и союзов, религиозных и общественных организаций (объединений) (в том числе политические партии, общественные движения, общественные фонды, общественные учреждения, органы общественной самодеятельности, профессиональные союзы, их объединения (ассоциации), первичные профсоюзные организации), объединения работодателей, товариществ собственников жилья, социально ориентированные некоммерческие организации при условии осуществления ими деятельности, направленной на решение социальных проблем, развитие гражданского общества в Российской Федерации</w:t>
      </w:r>
      <w:r>
        <w:t>;</w:t>
      </w:r>
      <w:proofErr w:type="gramEnd"/>
    </w:p>
    <w:p w:rsidR="00310724" w:rsidRPr="004F7AD2" w:rsidRDefault="00310724" w:rsidP="000A1250">
      <w:pPr>
        <w:numPr>
          <w:ilvl w:val="0"/>
          <w:numId w:val="40"/>
        </w:numPr>
        <w:tabs>
          <w:tab w:val="clear" w:pos="1260"/>
          <w:tab w:val="num" w:pos="0"/>
        </w:tabs>
        <w:autoSpaceDE w:val="0"/>
        <w:autoSpaceDN w:val="0"/>
        <w:adjustRightInd w:val="0"/>
        <w:ind w:left="0" w:firstLine="567"/>
        <w:jc w:val="both"/>
        <w:outlineLvl w:val="1"/>
      </w:pPr>
      <w:r w:rsidRPr="004F7AD2">
        <w:t xml:space="preserve"> адвокатские, нотариальные, торгово-промышленные палаты;</w:t>
      </w:r>
    </w:p>
    <w:p w:rsidR="00310724" w:rsidRPr="004F7AD2" w:rsidRDefault="00310724" w:rsidP="000A1250">
      <w:pPr>
        <w:numPr>
          <w:ilvl w:val="0"/>
          <w:numId w:val="40"/>
        </w:numPr>
        <w:tabs>
          <w:tab w:val="clear" w:pos="1260"/>
          <w:tab w:val="num" w:pos="0"/>
        </w:tabs>
        <w:autoSpaceDE w:val="0"/>
        <w:autoSpaceDN w:val="0"/>
        <w:adjustRightInd w:val="0"/>
        <w:ind w:left="0" w:firstLine="567"/>
        <w:jc w:val="both"/>
        <w:outlineLvl w:val="1"/>
      </w:pPr>
      <w:r w:rsidRPr="004F7AD2">
        <w:lastRenderedPageBreak/>
        <w:t>образовательные учреждения независимо от их организационно-правовых форм;</w:t>
      </w:r>
    </w:p>
    <w:p w:rsidR="00310724" w:rsidRDefault="00310724" w:rsidP="000A1250">
      <w:pPr>
        <w:numPr>
          <w:ilvl w:val="0"/>
          <w:numId w:val="40"/>
        </w:numPr>
        <w:tabs>
          <w:tab w:val="clear" w:pos="1260"/>
          <w:tab w:val="num" w:pos="0"/>
        </w:tabs>
        <w:autoSpaceDE w:val="0"/>
        <w:autoSpaceDN w:val="0"/>
        <w:adjustRightInd w:val="0"/>
        <w:ind w:left="0" w:firstLine="567"/>
        <w:jc w:val="both"/>
        <w:outlineLvl w:val="1"/>
      </w:pPr>
      <w:r w:rsidRPr="004F7AD2">
        <w:t>лица, обладающие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84607A" w:rsidRDefault="0084607A" w:rsidP="000A1250">
      <w:pPr>
        <w:numPr>
          <w:ilvl w:val="0"/>
          <w:numId w:val="40"/>
        </w:numPr>
        <w:tabs>
          <w:tab w:val="clear" w:pos="1260"/>
          <w:tab w:val="num" w:pos="0"/>
        </w:tabs>
        <w:autoSpaceDE w:val="0"/>
        <w:autoSpaceDN w:val="0"/>
        <w:adjustRightInd w:val="0"/>
        <w:ind w:left="0" w:firstLine="567"/>
        <w:jc w:val="both"/>
        <w:outlineLvl w:val="1"/>
        <w:rPr>
          <w:rStyle w:val="apple-style-span"/>
        </w:rPr>
      </w:pPr>
      <w:r>
        <w:rPr>
          <w:rStyle w:val="apple-style-span"/>
        </w:rPr>
        <w:t>лицо</w:t>
      </w:r>
      <w:r w:rsidRPr="0084607A">
        <w:rPr>
          <w:rStyle w:val="apple-style-span"/>
        </w:rPr>
        <w:t>, с которым заключен государственный или муниципальный контракт по результатам конкурса или аукциона,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такое имущество не может превышать срок исполнения государственного или муниципального контракта;</w:t>
      </w:r>
    </w:p>
    <w:p w:rsidR="00947C51" w:rsidRDefault="0084607A" w:rsidP="000A1250">
      <w:pPr>
        <w:numPr>
          <w:ilvl w:val="0"/>
          <w:numId w:val="40"/>
        </w:numPr>
        <w:tabs>
          <w:tab w:val="clear" w:pos="1260"/>
          <w:tab w:val="num" w:pos="0"/>
        </w:tabs>
        <w:autoSpaceDE w:val="0"/>
        <w:autoSpaceDN w:val="0"/>
        <w:adjustRightInd w:val="0"/>
        <w:ind w:left="0" w:firstLine="567"/>
        <w:jc w:val="both"/>
        <w:outlineLvl w:val="1"/>
      </w:pPr>
      <w:proofErr w:type="gramStart"/>
      <w:r>
        <w:rPr>
          <w:rStyle w:val="apple-style-span"/>
        </w:rPr>
        <w:t>правопреемник</w:t>
      </w:r>
      <w:r w:rsidRPr="0084607A">
        <w:rPr>
          <w:rStyle w:val="apple-style-span"/>
        </w:rPr>
        <w:t xml:space="preserve"> </w:t>
      </w:r>
      <w:r>
        <w:rPr>
          <w:rStyle w:val="apple-style-span"/>
        </w:rPr>
        <w:t xml:space="preserve"> </w:t>
      </w:r>
      <w:r w:rsidRPr="0084607A">
        <w:rPr>
          <w:rStyle w:val="apple-style-span"/>
        </w:rPr>
        <w:t>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w:t>
      </w:r>
      <w:r w:rsidRPr="0084607A">
        <w:rPr>
          <w:rStyle w:val="apple-converted-space"/>
        </w:rPr>
        <w:t> </w:t>
      </w:r>
      <w:hyperlink r:id="rId8" w:tooltip="&quot;Гражданский кодекс Российской Федерации (часть первая)&quot; от 30.11.1994 N 51-ФЗ (ред. от 06.04.2011)" w:history="1">
        <w:r w:rsidRPr="00307D85">
          <w:rPr>
            <w:rStyle w:val="a8"/>
            <w:color w:val="auto"/>
            <w:u w:val="none"/>
          </w:rPr>
          <w:t>объектам гражданских прав</w:t>
        </w:r>
      </w:hyperlink>
      <w:r w:rsidRPr="0084607A">
        <w:rPr>
          <w:rStyle w:val="apple-style-span"/>
        </w:rPr>
        <w:t>, оборот которых не допускается, или к объектам, которые могут находиться только в государственной или муниципальной собственности</w:t>
      </w:r>
      <w:r>
        <w:rPr>
          <w:rStyle w:val="apple-style-span"/>
        </w:rPr>
        <w:t>.</w:t>
      </w:r>
      <w:proofErr w:type="gramEnd"/>
    </w:p>
    <w:p w:rsidR="00947C51" w:rsidRDefault="000A1250" w:rsidP="000A1250">
      <w:pPr>
        <w:numPr>
          <w:ilvl w:val="1"/>
          <w:numId w:val="3"/>
        </w:numPr>
        <w:tabs>
          <w:tab w:val="num" w:pos="0"/>
        </w:tabs>
        <w:ind w:left="0" w:firstLine="567"/>
        <w:jc w:val="both"/>
      </w:pPr>
      <w:r>
        <w:t xml:space="preserve">Порядок </w:t>
      </w:r>
      <w:r w:rsidR="00947C51">
        <w:t>информирования о правилах</w:t>
      </w:r>
      <w:r w:rsidR="008F1BFF">
        <w:t xml:space="preserve"> </w:t>
      </w:r>
      <w:r w:rsidR="00FC6E93">
        <w:t xml:space="preserve">предоставлении муниципальной </w:t>
      </w:r>
      <w:r w:rsidR="00947C51">
        <w:t>услуги:</w:t>
      </w:r>
    </w:p>
    <w:p w:rsidR="00947C51" w:rsidRPr="00414B26" w:rsidRDefault="00947C51" w:rsidP="000A1250">
      <w:pPr>
        <w:numPr>
          <w:ilvl w:val="2"/>
          <w:numId w:val="3"/>
        </w:numPr>
        <w:tabs>
          <w:tab w:val="clear" w:pos="1758"/>
          <w:tab w:val="num" w:pos="0"/>
        </w:tabs>
        <w:ind w:left="0" w:firstLine="567"/>
        <w:jc w:val="both"/>
        <w:rPr>
          <w:color w:val="auto"/>
        </w:rPr>
      </w:pPr>
      <w:r w:rsidRPr="00414B26">
        <w:rPr>
          <w:color w:val="auto"/>
        </w:rPr>
        <w:t>Местонахождение</w:t>
      </w:r>
      <w:r w:rsidR="00157FAD" w:rsidRPr="00414B26">
        <w:rPr>
          <w:color w:val="auto"/>
        </w:rPr>
        <w:t xml:space="preserve"> Администрации</w:t>
      </w:r>
      <w:r w:rsidR="000A1250" w:rsidRPr="00414B26">
        <w:rPr>
          <w:color w:val="auto"/>
        </w:rPr>
        <w:t xml:space="preserve"> муниципального образования</w:t>
      </w:r>
      <w:r w:rsidR="00157FAD" w:rsidRPr="00414B26">
        <w:rPr>
          <w:color w:val="auto"/>
        </w:rPr>
        <w:t>, предоставляющего муниципальную услугу</w:t>
      </w:r>
      <w:r w:rsidR="005170EA" w:rsidRPr="00414B26">
        <w:rPr>
          <w:color w:val="auto"/>
        </w:rPr>
        <w:t>:</w:t>
      </w:r>
    </w:p>
    <w:p w:rsidR="000A1250" w:rsidRDefault="000A1250" w:rsidP="000A1250">
      <w:pPr>
        <w:tabs>
          <w:tab w:val="num" w:pos="0"/>
        </w:tabs>
        <w:ind w:firstLine="567"/>
        <w:jc w:val="both"/>
      </w:pPr>
    </w:p>
    <w:p w:rsidR="00947C51" w:rsidRDefault="00CE65A3" w:rsidP="009353D4">
      <w:pPr>
        <w:ind w:firstLine="567"/>
        <w:jc w:val="both"/>
      </w:pPr>
      <w:r>
        <w:t>Муниципальную услугу непосредственно предоставляет</w:t>
      </w:r>
      <w:r w:rsidR="000A1250">
        <w:t xml:space="preserve"> Администрация муниципального образования</w:t>
      </w:r>
      <w:r>
        <w:t>.</w:t>
      </w:r>
    </w:p>
    <w:p w:rsidR="00563853" w:rsidRDefault="00947C51" w:rsidP="009353D4">
      <w:pPr>
        <w:numPr>
          <w:ilvl w:val="2"/>
          <w:numId w:val="3"/>
        </w:numPr>
        <w:tabs>
          <w:tab w:val="clear" w:pos="1758"/>
          <w:tab w:val="num" w:pos="0"/>
        </w:tabs>
        <w:ind w:left="0" w:firstLine="567"/>
        <w:jc w:val="both"/>
      </w:pPr>
      <w:r>
        <w:t>Часы приёма заявителей</w:t>
      </w:r>
      <w:r w:rsidR="00157FAD">
        <w:t xml:space="preserve"> в Администрации</w:t>
      </w:r>
      <w:r w:rsidR="009353D4">
        <w:t xml:space="preserve"> муниципального образования</w:t>
      </w:r>
      <w:r w:rsidR="00563853">
        <w:t>:</w:t>
      </w:r>
    </w:p>
    <w:p w:rsidR="00CC66CD" w:rsidRPr="00763C06" w:rsidRDefault="009353D4" w:rsidP="00CC66CD">
      <w:pPr>
        <w:ind w:left="1440"/>
        <w:jc w:val="both"/>
      </w:pPr>
      <w:r>
        <w:t>- понедельник – пятница: 09.00 – 17.00</w:t>
      </w:r>
      <w:r w:rsidR="00CC66CD" w:rsidRPr="00763C06">
        <w:t xml:space="preserve"> часов </w:t>
      </w:r>
    </w:p>
    <w:p w:rsidR="00CC66CD" w:rsidRPr="00763C06" w:rsidRDefault="009353D4" w:rsidP="00CC66CD">
      <w:pPr>
        <w:ind w:left="1440"/>
        <w:jc w:val="both"/>
      </w:pPr>
      <w:r>
        <w:t>- перерыв на обед: 13.00 – 14.00</w:t>
      </w:r>
      <w:r w:rsidR="00CC66CD" w:rsidRPr="00763C06">
        <w:t xml:space="preserve"> часов</w:t>
      </w:r>
    </w:p>
    <w:p w:rsidR="00D06B5E" w:rsidRPr="00D06B5E" w:rsidRDefault="00CC66CD" w:rsidP="009353D4">
      <w:pPr>
        <w:ind w:firstLine="720"/>
      </w:pPr>
      <w:r>
        <w:t xml:space="preserve">          </w:t>
      </w:r>
      <w:r w:rsidRPr="00763C06">
        <w:t>- выходные дни – суббота, воскресенье.</w:t>
      </w:r>
    </w:p>
    <w:p w:rsidR="00414B26" w:rsidRDefault="00242C72" w:rsidP="00414B26">
      <w:pPr>
        <w:widowControl w:val="0"/>
        <w:autoSpaceDE w:val="0"/>
        <w:autoSpaceDN w:val="0"/>
        <w:adjustRightInd w:val="0"/>
        <w:spacing w:line="0" w:lineRule="atLeast"/>
        <w:ind w:left="567"/>
        <w:jc w:val="both"/>
      </w:pPr>
      <w:r w:rsidRPr="008F3FDE">
        <w:rPr>
          <w:color w:val="auto"/>
        </w:rPr>
        <w:t>Адрес официального интернет-</w:t>
      </w:r>
      <w:r w:rsidR="00947C51" w:rsidRPr="008F3FDE">
        <w:rPr>
          <w:color w:val="auto"/>
        </w:rPr>
        <w:t>сайта Администрации</w:t>
      </w:r>
      <w:r w:rsidR="009353D4" w:rsidRPr="008F3FDE">
        <w:rPr>
          <w:color w:val="auto"/>
        </w:rPr>
        <w:t xml:space="preserve"> муниципального образования</w:t>
      </w:r>
      <w:r w:rsidR="00414B26" w:rsidRPr="008F3FDE">
        <w:rPr>
          <w:color w:val="C00000"/>
        </w:rPr>
        <w:t>:</w:t>
      </w:r>
      <w:r w:rsidR="00414B26">
        <w:rPr>
          <w:color w:val="C00000"/>
        </w:rPr>
        <w:t xml:space="preserve"> </w:t>
      </w:r>
      <w:r w:rsidR="008F3FDE" w:rsidRPr="008F3FDE">
        <w:rPr>
          <w:color w:val="C00000"/>
        </w:rPr>
        <w:t>http://ozerokarachi.nso.ru/</w:t>
      </w:r>
    </w:p>
    <w:p w:rsidR="00FE791D" w:rsidRPr="00FE791D" w:rsidRDefault="00947C51" w:rsidP="009353D4">
      <w:pPr>
        <w:numPr>
          <w:ilvl w:val="2"/>
          <w:numId w:val="3"/>
        </w:numPr>
        <w:tabs>
          <w:tab w:val="clear" w:pos="1758"/>
          <w:tab w:val="num" w:pos="0"/>
        </w:tabs>
        <w:ind w:left="0" w:firstLine="567"/>
        <w:jc w:val="both"/>
      </w:pPr>
      <w:r>
        <w:t>Информация, размещаемая на официальном интернет-сайте и информационном стенде Администрации</w:t>
      </w:r>
      <w:r w:rsidR="009353D4">
        <w:t xml:space="preserve"> муниципального образования</w:t>
      </w:r>
      <w:r>
        <w:t xml:space="preserve">, обновляется по мере ее изменения. </w:t>
      </w:r>
    </w:p>
    <w:p w:rsidR="008F3FDE" w:rsidRPr="00223DF0" w:rsidRDefault="009353D4" w:rsidP="008F3FDE">
      <w:pPr>
        <w:spacing w:line="276" w:lineRule="auto"/>
        <w:rPr>
          <w:rStyle w:val="header-user-name"/>
        </w:rPr>
      </w:pPr>
      <w:r w:rsidRPr="008F3FDE">
        <w:rPr>
          <w:color w:val="auto"/>
        </w:rPr>
        <w:t>Адрес электронной почты:</w:t>
      </w:r>
      <w:r w:rsidRPr="00414B26">
        <w:rPr>
          <w:color w:val="auto"/>
        </w:rPr>
        <w:t xml:space="preserve"> </w:t>
      </w:r>
      <w:hyperlink r:id="rId9" w:history="1">
        <w:r w:rsidR="008F3FDE" w:rsidRPr="00223DF0">
          <w:rPr>
            <w:rStyle w:val="a8"/>
          </w:rPr>
          <w:t>ozerokarachi@yandex.ru</w:t>
        </w:r>
      </w:hyperlink>
    </w:p>
    <w:p w:rsidR="00563853" w:rsidRPr="00414B26" w:rsidRDefault="00563853" w:rsidP="009353D4">
      <w:pPr>
        <w:tabs>
          <w:tab w:val="num" w:pos="0"/>
        </w:tabs>
        <w:ind w:firstLine="567"/>
        <w:jc w:val="both"/>
        <w:rPr>
          <w:color w:val="auto"/>
        </w:rPr>
      </w:pPr>
    </w:p>
    <w:p w:rsidR="00242C72" w:rsidRPr="00414B26" w:rsidRDefault="00242C72" w:rsidP="009353D4">
      <w:pPr>
        <w:ind w:firstLine="567"/>
        <w:jc w:val="both"/>
        <w:rPr>
          <w:color w:val="auto"/>
        </w:rPr>
      </w:pPr>
      <w:r w:rsidRPr="00414B26">
        <w:rPr>
          <w:color w:val="auto"/>
        </w:rPr>
        <w:t>Телефон для справок: (383</w:t>
      </w:r>
      <w:r w:rsidR="0065669D">
        <w:rPr>
          <w:color w:val="auto"/>
        </w:rPr>
        <w:t xml:space="preserve"> 67</w:t>
      </w:r>
      <w:r w:rsidRPr="00414B26">
        <w:rPr>
          <w:color w:val="auto"/>
        </w:rPr>
        <w:t xml:space="preserve">) </w:t>
      </w:r>
      <w:r w:rsidR="0065669D">
        <w:rPr>
          <w:color w:val="auto"/>
        </w:rPr>
        <w:t>41132</w:t>
      </w:r>
    </w:p>
    <w:p w:rsidR="00C72B6B" w:rsidRDefault="00C72B6B" w:rsidP="009353D4">
      <w:pPr>
        <w:ind w:left="1758" w:firstLine="567"/>
        <w:jc w:val="both"/>
      </w:pPr>
    </w:p>
    <w:p w:rsidR="00D06B5E" w:rsidRDefault="00D06B5E" w:rsidP="009353D4">
      <w:pPr>
        <w:ind w:firstLine="567"/>
        <w:jc w:val="both"/>
      </w:pPr>
      <w:r>
        <w:t xml:space="preserve">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w:t>
      </w:r>
      <w:r>
        <w:lastRenderedPageBreak/>
        <w:t>предоставления информации для проверки сведений, предоставляемых заявителями:</w:t>
      </w:r>
    </w:p>
    <w:p w:rsidR="00D06B5E" w:rsidRDefault="005C1D04" w:rsidP="009353D4">
      <w:pPr>
        <w:ind w:firstLine="567"/>
        <w:jc w:val="both"/>
        <w:rPr>
          <w:color w:val="auto"/>
        </w:rPr>
      </w:pPr>
      <w:r>
        <w:t xml:space="preserve">- Федеральная налоговая служба, </w:t>
      </w:r>
      <w:hyperlink r:id="rId10" w:history="1">
        <w:r>
          <w:rPr>
            <w:rStyle w:val="a8"/>
          </w:rPr>
          <w:t>http://www.nalog.ru/</w:t>
        </w:r>
      </w:hyperlink>
      <w:r>
        <w:rPr>
          <w:color w:val="auto"/>
        </w:rPr>
        <w:t>;</w:t>
      </w:r>
      <w:r w:rsidR="0061586F">
        <w:rPr>
          <w:color w:val="auto"/>
        </w:rPr>
        <w:t xml:space="preserve"> по Новосибирской области - </w:t>
      </w:r>
      <w:hyperlink r:id="rId11" w:history="1">
        <w:r w:rsidR="0061586F">
          <w:rPr>
            <w:rStyle w:val="a8"/>
          </w:rPr>
          <w:t>http://www.r54.nalog.ru/</w:t>
        </w:r>
      </w:hyperlink>
      <w:r w:rsidR="0061586F">
        <w:t>;</w:t>
      </w:r>
    </w:p>
    <w:p w:rsidR="001F1015" w:rsidRPr="001F1015" w:rsidRDefault="00C72B6B" w:rsidP="009353D4">
      <w:pPr>
        <w:numPr>
          <w:ilvl w:val="2"/>
          <w:numId w:val="3"/>
        </w:numPr>
        <w:tabs>
          <w:tab w:val="clear" w:pos="1758"/>
          <w:tab w:val="num" w:pos="0"/>
        </w:tabs>
        <w:ind w:left="0" w:firstLine="567"/>
        <w:jc w:val="both"/>
      </w:pPr>
      <w:r>
        <w:t>Информация</w:t>
      </w:r>
      <w:r w:rsidRPr="00414B26">
        <w:rPr>
          <w:color w:val="auto"/>
        </w:rPr>
        <w:t>, размещаемая на официальном интернет-сайте и информационном стенде</w:t>
      </w:r>
      <w:r w:rsidR="009353D4" w:rsidRPr="00414B26">
        <w:rPr>
          <w:color w:val="auto"/>
        </w:rPr>
        <w:t xml:space="preserve"> </w:t>
      </w:r>
      <w:r w:rsidR="00414B26" w:rsidRPr="00414B26">
        <w:rPr>
          <w:color w:val="auto"/>
        </w:rPr>
        <w:t>Пеньковского сельсовета</w:t>
      </w:r>
      <w:r w:rsidRPr="00414B26">
        <w:rPr>
          <w:color w:val="auto"/>
        </w:rPr>
        <w:t>, обновляется</w:t>
      </w:r>
      <w:r>
        <w:t xml:space="preserve"> по мере ее изменения. </w:t>
      </w:r>
    </w:p>
    <w:p w:rsidR="001F1015" w:rsidRDefault="001F1015" w:rsidP="009353D4">
      <w:pPr>
        <w:ind w:firstLine="567"/>
        <w:jc w:val="both"/>
      </w:pPr>
      <w:r>
        <w:t>Адреса электронной почты</w:t>
      </w:r>
      <w:r w:rsidRPr="00E319B3">
        <w:t xml:space="preserve"> </w:t>
      </w:r>
      <w:r>
        <w:t>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62058F" w:rsidRDefault="001F428B" w:rsidP="00EE7AA2">
      <w:pPr>
        <w:ind w:firstLine="567"/>
        <w:jc w:val="both"/>
      </w:pPr>
      <w:r>
        <w:t xml:space="preserve">- Управление Федеральной налоговой службы по Новосибирской области: </w:t>
      </w:r>
    </w:p>
    <w:p w:rsidR="001F428B" w:rsidRDefault="001F428B" w:rsidP="00EE7AA2">
      <w:pPr>
        <w:ind w:firstLine="567"/>
        <w:jc w:val="both"/>
      </w:pPr>
      <w:hyperlink r:id="rId12" w:history="1">
        <w:r w:rsidRPr="00EC7016">
          <w:rPr>
            <w:rStyle w:val="a8"/>
            <w:shd w:val="clear" w:color="auto" w:fill="FFFFFF"/>
          </w:rPr>
          <w:t>inform@r54.nalog.ru</w:t>
        </w:r>
      </w:hyperlink>
      <w:r>
        <w:rPr>
          <w:rStyle w:val="apple-style-span"/>
          <w:color w:val="auto"/>
          <w:shd w:val="clear" w:color="auto" w:fill="FFFFFF"/>
        </w:rPr>
        <w:t xml:space="preserve">. </w:t>
      </w:r>
    </w:p>
    <w:p w:rsidR="001F1015" w:rsidRDefault="001F1015" w:rsidP="00EE7AA2">
      <w:pPr>
        <w:ind w:firstLine="567"/>
        <w:jc w:val="both"/>
      </w:pPr>
      <w: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w:t>
      </w:r>
      <w:r w:rsidRPr="00AC14FD">
        <w:t xml:space="preserve"> </w:t>
      </w:r>
      <w:r>
        <w:t>муниципальной услуги, или источников предоставления информации для проверки сведений, предоставляемых заявителями:</w:t>
      </w:r>
    </w:p>
    <w:p w:rsidR="00A72F03" w:rsidRDefault="0033079E" w:rsidP="00EE7AA2">
      <w:pPr>
        <w:ind w:firstLine="567"/>
        <w:jc w:val="both"/>
      </w:pPr>
      <w:r>
        <w:t>- Федеральная налоговая служба:</w:t>
      </w:r>
      <w:r w:rsidR="00A72F03">
        <w:t xml:space="preserve"> </w:t>
      </w:r>
    </w:p>
    <w:p w:rsidR="001F1015" w:rsidRDefault="00A72F03" w:rsidP="00EE7AA2">
      <w:pPr>
        <w:ind w:firstLine="567"/>
        <w:jc w:val="both"/>
      </w:pPr>
      <w:r>
        <w:t>Справочная служба 201-22-89.</w:t>
      </w:r>
    </w:p>
    <w:p w:rsidR="004E122B" w:rsidRDefault="004E122B" w:rsidP="00EE7AA2">
      <w:pPr>
        <w:numPr>
          <w:ilvl w:val="2"/>
          <w:numId w:val="3"/>
        </w:numPr>
        <w:tabs>
          <w:tab w:val="clear" w:pos="1758"/>
          <w:tab w:val="num" w:pos="0"/>
        </w:tabs>
        <w:ind w:left="0" w:firstLine="567"/>
        <w:jc w:val="both"/>
      </w:pPr>
      <w:r>
        <w:t>Информация по вопросам предоставления муниципальной услуги предоставляется:</w:t>
      </w:r>
    </w:p>
    <w:p w:rsidR="004E122B" w:rsidRDefault="004E122B" w:rsidP="00EE7AA2">
      <w:pPr>
        <w:numPr>
          <w:ilvl w:val="0"/>
          <w:numId w:val="6"/>
        </w:numPr>
        <w:tabs>
          <w:tab w:val="clear" w:pos="1429"/>
          <w:tab w:val="num" w:pos="0"/>
        </w:tabs>
        <w:ind w:left="0" w:firstLine="567"/>
        <w:jc w:val="both"/>
      </w:pPr>
      <w:r>
        <w:t xml:space="preserve">в  </w:t>
      </w:r>
      <w:r w:rsidR="00283A3A">
        <w:t>Администрации</w:t>
      </w:r>
      <w:r w:rsidR="00EE7AA2">
        <w:t xml:space="preserve"> муниципального образования</w:t>
      </w:r>
      <w:r>
        <w:t>;</w:t>
      </w:r>
    </w:p>
    <w:p w:rsidR="004E122B" w:rsidRDefault="004E122B" w:rsidP="00EE7AA2">
      <w:pPr>
        <w:numPr>
          <w:ilvl w:val="0"/>
          <w:numId w:val="6"/>
        </w:numPr>
        <w:tabs>
          <w:tab w:val="clear" w:pos="1429"/>
          <w:tab w:val="num" w:pos="0"/>
        </w:tabs>
        <w:ind w:left="0" w:firstLine="567"/>
        <w:jc w:val="both"/>
      </w:pPr>
      <w:r>
        <w:t xml:space="preserve">посредством размещения на информационном стенде и официальном сайте </w:t>
      </w:r>
      <w:r w:rsidR="00283A3A">
        <w:t xml:space="preserve">Администрации </w:t>
      </w:r>
      <w:r>
        <w:t>в сети Интернет, электронного информирования;</w:t>
      </w:r>
    </w:p>
    <w:p w:rsidR="004E122B" w:rsidRDefault="004E122B" w:rsidP="00EE7AA2">
      <w:pPr>
        <w:numPr>
          <w:ilvl w:val="0"/>
          <w:numId w:val="6"/>
        </w:numPr>
        <w:tabs>
          <w:tab w:val="clear" w:pos="1429"/>
          <w:tab w:val="num" w:pos="0"/>
        </w:tabs>
        <w:ind w:left="0" w:firstLine="567"/>
        <w:jc w:val="both"/>
      </w:pPr>
      <w:r>
        <w:t xml:space="preserve">с использованием средств телефонной, почтовой связи. </w:t>
      </w:r>
    </w:p>
    <w:p w:rsidR="004E122B" w:rsidRDefault="004E122B" w:rsidP="00EE7AA2">
      <w:pPr>
        <w:ind w:firstLine="567"/>
        <w:jc w:val="both"/>
      </w:pPr>
      <w: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4E122B" w:rsidRDefault="004E122B" w:rsidP="00EE7AA2">
      <w:pPr>
        <w:numPr>
          <w:ilvl w:val="0"/>
          <w:numId w:val="6"/>
        </w:numPr>
        <w:tabs>
          <w:tab w:val="clear" w:pos="1429"/>
          <w:tab w:val="num" w:pos="0"/>
        </w:tabs>
        <w:ind w:left="0" w:firstLine="567"/>
        <w:jc w:val="both"/>
      </w:pPr>
      <w:r>
        <w:t>в устной форме лично или по телефону:</w:t>
      </w:r>
    </w:p>
    <w:p w:rsidR="004E122B" w:rsidRDefault="004E122B" w:rsidP="00EE7AA2">
      <w:pPr>
        <w:numPr>
          <w:ilvl w:val="0"/>
          <w:numId w:val="6"/>
        </w:numPr>
        <w:tabs>
          <w:tab w:val="clear" w:pos="1429"/>
          <w:tab w:val="num" w:pos="0"/>
        </w:tabs>
        <w:ind w:left="0" w:firstLine="567"/>
        <w:jc w:val="both"/>
      </w:pPr>
      <w:r>
        <w:t>к специалистам Администрации</w:t>
      </w:r>
      <w:r w:rsidR="00EE7AA2">
        <w:t xml:space="preserve"> муниципального образования</w:t>
      </w:r>
      <w:r>
        <w:t>, участвующи</w:t>
      </w:r>
      <w:r w:rsidR="001F1015">
        <w:t>м</w:t>
      </w:r>
      <w:r>
        <w:t xml:space="preserve"> в предоставлении муниципальной услуги;</w:t>
      </w:r>
    </w:p>
    <w:p w:rsidR="004E122B" w:rsidRDefault="004E122B" w:rsidP="00EE7AA2">
      <w:pPr>
        <w:numPr>
          <w:ilvl w:val="0"/>
          <w:numId w:val="6"/>
        </w:numPr>
        <w:tabs>
          <w:tab w:val="clear" w:pos="1429"/>
          <w:tab w:val="num" w:pos="0"/>
        </w:tabs>
        <w:ind w:left="0" w:firstLine="567"/>
        <w:jc w:val="both"/>
      </w:pPr>
      <w:r>
        <w:t>в письменной форме почтой;</w:t>
      </w:r>
    </w:p>
    <w:p w:rsidR="004E122B" w:rsidRDefault="00EE7AA2" w:rsidP="00EE7AA2">
      <w:pPr>
        <w:numPr>
          <w:ilvl w:val="0"/>
          <w:numId w:val="6"/>
        </w:numPr>
        <w:tabs>
          <w:tab w:val="clear" w:pos="1429"/>
          <w:tab w:val="num" w:pos="0"/>
        </w:tabs>
        <w:ind w:left="0" w:firstLine="567"/>
        <w:jc w:val="both"/>
      </w:pPr>
      <w:r>
        <w:t>посредством электронной почты.</w:t>
      </w:r>
    </w:p>
    <w:p w:rsidR="004E122B" w:rsidRDefault="004E122B" w:rsidP="00EE7AA2">
      <w:pPr>
        <w:ind w:firstLine="567"/>
        <w:jc w:val="both"/>
      </w:pPr>
      <w:r>
        <w:t>Информирование проводится в двух формах: устное и письменное.</w:t>
      </w:r>
    </w:p>
    <w:p w:rsidR="004E122B" w:rsidRDefault="004E122B" w:rsidP="00EE7AA2">
      <w:pPr>
        <w:ind w:firstLine="567"/>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w:t>
      </w:r>
      <w:r w:rsidR="00EE7AA2">
        <w:t xml:space="preserve"> муниципального образования</w:t>
      </w:r>
      <w:r>
        <w:t>, в который поступил звонок, и фамилии специалиста, принявшего телефонный звонок.</w:t>
      </w:r>
    </w:p>
    <w:p w:rsidR="004E122B" w:rsidRDefault="004E122B" w:rsidP="00EE7AA2">
      <w:pPr>
        <w:ind w:firstLine="567"/>
        <w:jc w:val="both"/>
      </w:pPr>
      <w:r>
        <w:t>Устное информирование обратившегося лица осуществляется специалистом не более 10 минут.</w:t>
      </w:r>
    </w:p>
    <w:p w:rsidR="004E122B" w:rsidRDefault="004E122B" w:rsidP="00EE7AA2">
      <w:pPr>
        <w:ind w:firstLine="567"/>
        <w:jc w:val="both"/>
      </w:pPr>
      <w:r>
        <w:lastRenderedPageBreak/>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w:t>
      </w:r>
      <w:r w:rsidR="001515CB">
        <w:t>обратившемуся лицу направить в А</w:t>
      </w:r>
      <w:r>
        <w:t>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4E122B" w:rsidRDefault="004E122B" w:rsidP="00EE7AA2">
      <w:pPr>
        <w:ind w:firstLine="567"/>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4E122B" w:rsidRDefault="004E122B" w:rsidP="00EE7AA2">
      <w:pPr>
        <w:ind w:firstLine="567"/>
        <w:jc w:val="both"/>
      </w:pPr>
      <w:r>
        <w:t>Ответ на обращение готовится в течение 30</w:t>
      </w:r>
      <w:r w:rsidR="001F1015">
        <w:t xml:space="preserve"> календарных</w:t>
      </w:r>
      <w:r>
        <w:t xml:space="preserve"> дней со дня регистрации письменного обращения.</w:t>
      </w:r>
    </w:p>
    <w:p w:rsidR="004E122B" w:rsidRDefault="004E122B" w:rsidP="00EE7AA2">
      <w:pPr>
        <w:ind w:firstLine="567"/>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4E122B" w:rsidRDefault="004E122B" w:rsidP="00EE7AA2">
      <w:pPr>
        <w:ind w:firstLine="567"/>
        <w:jc w:val="both"/>
      </w:pPr>
      <w:r>
        <w:t>Письменный от</w:t>
      </w:r>
      <w:r w:rsidR="00C72B6B">
        <w:t>вет на обращение подписывается Глав</w:t>
      </w:r>
      <w:r>
        <w:t xml:space="preserve">ой </w:t>
      </w:r>
      <w:r w:rsidR="00EE7AA2">
        <w:t>муниципального образования</w:t>
      </w:r>
      <w:r w:rsidR="00C72B6B">
        <w:t xml:space="preserve"> и</w:t>
      </w:r>
      <w:r>
        <w:t xml:space="preserve">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C72B6B" w:rsidRPr="00C72B6B" w:rsidRDefault="00C72B6B" w:rsidP="00EE7AA2">
      <w:pPr>
        <w:numPr>
          <w:ilvl w:val="2"/>
          <w:numId w:val="3"/>
        </w:numPr>
        <w:tabs>
          <w:tab w:val="clear" w:pos="1758"/>
          <w:tab w:val="num" w:pos="0"/>
        </w:tabs>
        <w:ind w:left="0" w:firstLine="567"/>
        <w:jc w:val="both"/>
      </w:pPr>
      <w:r>
        <w:t>И</w:t>
      </w:r>
      <w:r w:rsidR="004E122B">
        <w:t>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w:t>
      </w:r>
      <w:r>
        <w:t>ободный доступ к ним заявителей.</w:t>
      </w:r>
    </w:p>
    <w:p w:rsidR="00C72B6B" w:rsidRPr="00C72B6B" w:rsidRDefault="00C72B6B" w:rsidP="00EE7AA2">
      <w:pPr>
        <w:tabs>
          <w:tab w:val="num" w:pos="0"/>
        </w:tabs>
        <w:ind w:firstLine="567"/>
        <w:jc w:val="both"/>
      </w:pPr>
      <w:r>
        <w:t>И</w:t>
      </w:r>
      <w:r w:rsidR="004E122B">
        <w:t>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w:t>
      </w:r>
      <w:r>
        <w:t>слуги, и образцы из заполнения.</w:t>
      </w:r>
    </w:p>
    <w:p w:rsidR="004E122B" w:rsidRDefault="00C72B6B" w:rsidP="00EE7AA2">
      <w:pPr>
        <w:ind w:firstLine="567"/>
        <w:jc w:val="both"/>
      </w:pPr>
      <w:r>
        <w:t>И</w:t>
      </w:r>
      <w:r w:rsidR="004E122B">
        <w:t>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r>
        <w:t>.</w:t>
      </w:r>
    </w:p>
    <w:p w:rsidR="00C72B6B" w:rsidRPr="00C72B6B" w:rsidRDefault="00C72B6B" w:rsidP="00EE7AA2">
      <w:pPr>
        <w:ind w:firstLine="567"/>
        <w:jc w:val="both"/>
      </w:pPr>
      <w:proofErr w:type="gramStart"/>
      <w:r>
        <w:t xml:space="preserve">Также вся информация о муниципальной услуге и услугах, необходимых для получения муниципальной услуги доступна </w:t>
      </w:r>
      <w:r w:rsidR="009D2E8C">
        <w:t>на Интернет-сайте Администрации</w:t>
      </w:r>
      <w:r w:rsidR="00EE7AA2">
        <w:t xml:space="preserve"> муниципального образования</w:t>
      </w:r>
      <w:r w:rsidR="009D2E8C">
        <w:t xml:space="preserve">, Интернет-сайтах организаций, участвующих в предоставлении муниципальной услуги, а так же </w:t>
      </w:r>
      <w:r w:rsidR="001F1015">
        <w:t>в федеральной государственной информационной системе</w:t>
      </w:r>
      <w:r w:rsidR="009D2E8C">
        <w:t xml:space="preserve"> «Единый портал государственных и муниципальных услуг</w:t>
      </w:r>
      <w:r w:rsidR="001F1015">
        <w:t xml:space="preserve"> (функций)</w:t>
      </w:r>
      <w:r w:rsidR="009D2E8C">
        <w:t>»</w:t>
      </w:r>
      <w:r w:rsidR="001F1015">
        <w:t xml:space="preserve"> (</w:t>
      </w:r>
      <w:proofErr w:type="spellStart"/>
      <w:r w:rsidR="001F1015">
        <w:t>www</w:t>
      </w:r>
      <w:proofErr w:type="spellEnd"/>
      <w:r w:rsidR="001F1015">
        <w:t>.</w:t>
      </w:r>
      <w:proofErr w:type="spellStart"/>
      <w:r w:rsidR="001F1015">
        <w:rPr>
          <w:lang w:val="en-US"/>
        </w:rPr>
        <w:t>gosuslugi</w:t>
      </w:r>
      <w:proofErr w:type="spellEnd"/>
      <w:r w:rsidR="001F1015" w:rsidRPr="001F1015">
        <w:t>.</w:t>
      </w:r>
      <w:r w:rsidR="001F1015">
        <w:rPr>
          <w:lang w:val="en-US"/>
        </w:rPr>
        <w:t>ru</w:t>
      </w:r>
      <w:r w:rsidR="001F1015" w:rsidRPr="001F1015">
        <w:t>)</w:t>
      </w:r>
      <w:r w:rsidR="009D2E8C">
        <w:t xml:space="preserve"> и обновляется по мере ее изменения.</w:t>
      </w:r>
      <w:proofErr w:type="gramEnd"/>
    </w:p>
    <w:p w:rsidR="00947C51" w:rsidRDefault="00947C51" w:rsidP="00EE7AA2">
      <w:pPr>
        <w:jc w:val="both"/>
      </w:pPr>
    </w:p>
    <w:p w:rsidR="00947C51" w:rsidRPr="008F1BFF" w:rsidRDefault="00947C51">
      <w:pPr>
        <w:numPr>
          <w:ilvl w:val="0"/>
          <w:numId w:val="3"/>
        </w:numPr>
        <w:jc w:val="center"/>
        <w:rPr>
          <w:b/>
        </w:rPr>
      </w:pPr>
      <w:r w:rsidRPr="008F1BFF">
        <w:rPr>
          <w:b/>
        </w:rPr>
        <w:t>Стандарт предоставления муниципальной услуги</w:t>
      </w:r>
    </w:p>
    <w:p w:rsidR="00947C51" w:rsidRDefault="00947C51">
      <w:pPr>
        <w:jc w:val="both"/>
      </w:pPr>
    </w:p>
    <w:p w:rsidR="00947C51" w:rsidRDefault="00947C51" w:rsidP="00EE7AA2">
      <w:pPr>
        <w:numPr>
          <w:ilvl w:val="1"/>
          <w:numId w:val="3"/>
        </w:numPr>
        <w:tabs>
          <w:tab w:val="num" w:pos="0"/>
        </w:tabs>
        <w:ind w:left="0" w:firstLine="567"/>
        <w:jc w:val="both"/>
      </w:pPr>
      <w:r>
        <w:t>Наименование муниципальной услуги</w:t>
      </w:r>
      <w:r w:rsidR="00C952ED">
        <w:t>: предоставление в аренду имущества муниципальной казны без проведения торгов.</w:t>
      </w:r>
    </w:p>
    <w:p w:rsidR="00947C51" w:rsidRDefault="00947C51" w:rsidP="00EE7AA2">
      <w:pPr>
        <w:numPr>
          <w:ilvl w:val="1"/>
          <w:numId w:val="3"/>
        </w:numPr>
        <w:tabs>
          <w:tab w:val="num" w:pos="0"/>
        </w:tabs>
        <w:ind w:left="0" w:firstLine="567"/>
        <w:jc w:val="both"/>
      </w:pPr>
      <w:r>
        <w:t>Предоставление муниципальной услуги осуществляет Администрация</w:t>
      </w:r>
      <w:r w:rsidR="00EE7AA2">
        <w:t xml:space="preserve"> муниципального образования</w:t>
      </w:r>
      <w:r>
        <w:t xml:space="preserve">.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w:t>
      </w:r>
      <w:r>
        <w:lastRenderedPageBreak/>
        <w:t xml:space="preserve">информации для проверки сведений, предоставляемых заявителями, следующие органы и учреждения: </w:t>
      </w:r>
    </w:p>
    <w:p w:rsidR="008F1BFF" w:rsidRDefault="007F4007" w:rsidP="00EE7AA2">
      <w:pPr>
        <w:tabs>
          <w:tab w:val="num" w:pos="0"/>
        </w:tabs>
        <w:ind w:firstLine="567"/>
        <w:jc w:val="both"/>
      </w:pPr>
      <w:r>
        <w:t>- Управ</w:t>
      </w:r>
      <w:r w:rsidR="00F02DEB">
        <w:t>л</w:t>
      </w:r>
      <w:r>
        <w:t>ение Федеральной налоговой службы по Новосибирской области;</w:t>
      </w:r>
    </w:p>
    <w:p w:rsidR="007F4007" w:rsidRDefault="007F4007" w:rsidP="00EE7AA2">
      <w:pPr>
        <w:tabs>
          <w:tab w:val="num" w:pos="0"/>
        </w:tabs>
        <w:ind w:firstLine="567"/>
        <w:jc w:val="both"/>
      </w:pPr>
      <w:r>
        <w:t>- Бюро технической инвентаризации по Новосибирской области;</w:t>
      </w:r>
    </w:p>
    <w:p w:rsidR="007F4007" w:rsidRDefault="007F4007" w:rsidP="00EE7AA2">
      <w:pPr>
        <w:tabs>
          <w:tab w:val="num" w:pos="0"/>
        </w:tabs>
        <w:ind w:firstLine="567"/>
        <w:jc w:val="both"/>
      </w:pPr>
      <w:r>
        <w:t>- Федеральная служба государственной статистики.</w:t>
      </w:r>
    </w:p>
    <w:p w:rsidR="00947C51" w:rsidRDefault="001F1015" w:rsidP="00EE7AA2">
      <w:pPr>
        <w:ind w:firstLine="567"/>
        <w:jc w:val="both"/>
      </w:pPr>
      <w:r>
        <w:t>C 01.07.2012 з</w:t>
      </w:r>
      <w:r w:rsidR="00947C51">
        <w:t xml:space="preserve">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w:t>
      </w:r>
      <w:r w:rsidR="009D2E8C">
        <w:t xml:space="preserve">и муниципальные </w:t>
      </w:r>
      <w:r w:rsidR="00947C51">
        <w:t xml:space="preserve">органы и организации, за исключением получения услуг, включенных в </w:t>
      </w:r>
      <w:hyperlink w:history="1">
        <w:r w:rsidR="00947C51">
          <w:t>перечень</w:t>
        </w:r>
      </w:hyperlink>
      <w:r w:rsidR="00947C51">
        <w:t xml:space="preserve"> услуг, которые являются необходимыми и обязательными для предоставления муниципальных услуг.</w:t>
      </w:r>
    </w:p>
    <w:p w:rsidR="00947C51" w:rsidRDefault="00947C51" w:rsidP="00EE7AA2">
      <w:pPr>
        <w:numPr>
          <w:ilvl w:val="1"/>
          <w:numId w:val="3"/>
        </w:numPr>
        <w:tabs>
          <w:tab w:val="num" w:pos="0"/>
        </w:tabs>
        <w:ind w:left="0" w:firstLine="567"/>
        <w:jc w:val="both"/>
      </w:pPr>
      <w:r>
        <w:t>Результатом предоставления муниципальной услуги является:</w:t>
      </w:r>
    </w:p>
    <w:p w:rsidR="00995FA1" w:rsidRPr="004F7AD2" w:rsidRDefault="00995FA1" w:rsidP="00EE7AA2">
      <w:pPr>
        <w:tabs>
          <w:tab w:val="num" w:pos="0"/>
        </w:tabs>
        <w:ind w:firstLine="567"/>
        <w:jc w:val="both"/>
      </w:pPr>
      <w:r>
        <w:t xml:space="preserve">- </w:t>
      </w:r>
      <w:r w:rsidRPr="004F7AD2">
        <w:t>заключенный между управлением и заявителем договор аренды муниципального имущества (далее – договор аренды);</w:t>
      </w:r>
    </w:p>
    <w:p w:rsidR="00193ECD" w:rsidRDefault="00995FA1" w:rsidP="00EE7AA2">
      <w:pPr>
        <w:tabs>
          <w:tab w:val="num" w:pos="0"/>
        </w:tabs>
        <w:ind w:firstLine="567"/>
        <w:jc w:val="both"/>
      </w:pPr>
      <w:r>
        <w:t xml:space="preserve">     - </w:t>
      </w:r>
      <w:r w:rsidRPr="004F7AD2">
        <w:t xml:space="preserve">письменное уведомление об отказе заявителю в предоставлении </w:t>
      </w:r>
      <w:r>
        <w:t xml:space="preserve">    </w:t>
      </w:r>
      <w:r w:rsidRPr="004F7AD2">
        <w:t>муниц</w:t>
      </w:r>
      <w:r w:rsidRPr="004F7AD2">
        <w:t>и</w:t>
      </w:r>
      <w:r w:rsidRPr="004F7AD2">
        <w:t>пальной услуги (далее – уведомление об отказе).</w:t>
      </w:r>
    </w:p>
    <w:p w:rsidR="00947C51" w:rsidRDefault="00947C51" w:rsidP="00EE7AA2">
      <w:pPr>
        <w:numPr>
          <w:ilvl w:val="1"/>
          <w:numId w:val="3"/>
        </w:numPr>
        <w:tabs>
          <w:tab w:val="num" w:pos="0"/>
        </w:tabs>
        <w:ind w:left="0" w:firstLine="567"/>
        <w:jc w:val="both"/>
      </w:pPr>
      <w:r>
        <w:t>Срок</w:t>
      </w:r>
      <w:r w:rsidR="008F1BFF">
        <w:t xml:space="preserve"> </w:t>
      </w:r>
      <w:r>
        <w:t>предоставления муниципальной услуги:</w:t>
      </w:r>
    </w:p>
    <w:p w:rsidR="00947C51" w:rsidRDefault="00947C51" w:rsidP="00C27662">
      <w:pPr>
        <w:numPr>
          <w:ilvl w:val="2"/>
          <w:numId w:val="3"/>
        </w:numPr>
        <w:tabs>
          <w:tab w:val="clear" w:pos="1758"/>
          <w:tab w:val="num" w:pos="0"/>
        </w:tabs>
        <w:ind w:left="0" w:firstLine="567"/>
        <w:jc w:val="both"/>
      </w:pPr>
      <w:r>
        <w:t xml:space="preserve">Общий срок принятия решения о предоставлении муниципальной услуги составляет </w:t>
      </w:r>
      <w:r w:rsidR="00D77E36">
        <w:t>30</w:t>
      </w:r>
      <w:r>
        <w:t xml:space="preserve"> рабочих дней со дня обращения за муниципальной услугой.</w:t>
      </w:r>
    </w:p>
    <w:p w:rsidR="00947C51" w:rsidRPr="00D8258D" w:rsidRDefault="00947C51" w:rsidP="00C27662">
      <w:pPr>
        <w:numPr>
          <w:ilvl w:val="2"/>
          <w:numId w:val="3"/>
        </w:numPr>
        <w:tabs>
          <w:tab w:val="clear" w:pos="1758"/>
          <w:tab w:val="num" w:pos="0"/>
        </w:tabs>
        <w:ind w:left="0" w:firstLine="567"/>
        <w:jc w:val="both"/>
      </w:pPr>
      <w: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D8258D" w:rsidRDefault="00D8258D" w:rsidP="00C27662">
      <w:pPr>
        <w:numPr>
          <w:ilvl w:val="2"/>
          <w:numId w:val="3"/>
        </w:numPr>
        <w:tabs>
          <w:tab w:val="clear" w:pos="1758"/>
          <w:tab w:val="num" w:pos="0"/>
        </w:tabs>
        <w:ind w:left="0" w:firstLine="567"/>
        <w:jc w:val="both"/>
      </w:pPr>
      <w:r>
        <w:t>Срок приостановления предоставления муниципальной услуги не более 14 дней.</w:t>
      </w:r>
    </w:p>
    <w:p w:rsidR="00947C51" w:rsidRDefault="00947C51" w:rsidP="00C27662">
      <w:pPr>
        <w:numPr>
          <w:ilvl w:val="2"/>
          <w:numId w:val="3"/>
        </w:numPr>
        <w:tabs>
          <w:tab w:val="clear" w:pos="1758"/>
          <w:tab w:val="num" w:pos="0"/>
        </w:tabs>
        <w:ind w:left="0" w:firstLine="567"/>
        <w:jc w:val="both"/>
      </w:pPr>
      <w:r>
        <w:t xml:space="preserve">Срок выдачи (направления) заявителю документов, являющихся результатом предоставления муниципальной услуги, составляет </w:t>
      </w:r>
      <w:r w:rsidR="00BE0006">
        <w:t>21 рабочий день.</w:t>
      </w:r>
    </w:p>
    <w:p w:rsidR="00947C51" w:rsidRDefault="00947C51" w:rsidP="00C27662">
      <w:pPr>
        <w:numPr>
          <w:ilvl w:val="1"/>
          <w:numId w:val="3"/>
        </w:numPr>
        <w:tabs>
          <w:tab w:val="num" w:pos="0"/>
        </w:tabs>
        <w:ind w:left="0" w:firstLine="567"/>
        <w:jc w:val="both"/>
      </w:pPr>
      <w:r>
        <w:t>Правовые основания для предоставления муниципальной услуги</w:t>
      </w:r>
    </w:p>
    <w:p w:rsidR="000D1D1F" w:rsidRDefault="00947C51" w:rsidP="00C27662">
      <w:pPr>
        <w:ind w:firstLine="567"/>
        <w:jc w:val="both"/>
      </w:pPr>
      <w:r>
        <w:t xml:space="preserve">Предоставление муниципальной услуги осуществляется в соответствии </w:t>
      </w:r>
      <w:proofErr w:type="gramStart"/>
      <w:r>
        <w:t>с</w:t>
      </w:r>
      <w:proofErr w:type="gramEnd"/>
      <w:r>
        <w:t>:</w:t>
      </w:r>
      <w:r w:rsidR="00D22742" w:rsidRPr="00D22742">
        <w:t xml:space="preserve"> </w:t>
      </w:r>
    </w:p>
    <w:p w:rsidR="00D22742" w:rsidRDefault="00D22742" w:rsidP="00C27662">
      <w:pPr>
        <w:ind w:firstLine="567"/>
        <w:jc w:val="both"/>
      </w:pPr>
      <w:r>
        <w:t>Конституцией Российской Федерации («Российская газета» 1993г № 237);</w:t>
      </w:r>
    </w:p>
    <w:p w:rsidR="00E327C6" w:rsidRPr="00E327C6" w:rsidRDefault="00E327C6" w:rsidP="00C27662">
      <w:pPr>
        <w:pStyle w:val="2"/>
        <w:numPr>
          <w:ilvl w:val="0"/>
          <w:numId w:val="0"/>
        </w:numPr>
        <w:ind w:firstLine="567"/>
        <w:jc w:val="both"/>
        <w:rPr>
          <w:b/>
        </w:rPr>
      </w:pPr>
      <w:r w:rsidRPr="00E327C6">
        <w:t>Гражданским кодексом Российской Федерации от 30.11.1994 № 51-ФЗ</w:t>
      </w:r>
      <w:r>
        <w:t xml:space="preserve"> </w:t>
      </w:r>
      <w:r w:rsidRPr="00E327C6">
        <w:rPr>
          <w:rStyle w:val="ab"/>
          <w:b w:val="0"/>
        </w:rPr>
        <w:t>(</w:t>
      </w:r>
      <w:proofErr w:type="gramStart"/>
      <w:r w:rsidRPr="00E327C6">
        <w:rPr>
          <w:rStyle w:val="ab"/>
          <w:b w:val="0"/>
        </w:rPr>
        <w:t>принят</w:t>
      </w:r>
      <w:proofErr w:type="gramEnd"/>
      <w:r w:rsidRPr="00E327C6">
        <w:rPr>
          <w:rStyle w:val="ab"/>
          <w:b w:val="0"/>
        </w:rPr>
        <w:t xml:space="preserve"> ГД ФС РФ 21.10.1994)</w:t>
      </w:r>
      <w:r>
        <w:rPr>
          <w:rStyle w:val="ab"/>
          <w:b w:val="0"/>
        </w:rPr>
        <w:t>;</w:t>
      </w:r>
    </w:p>
    <w:p w:rsidR="00D22742" w:rsidRPr="000358A2" w:rsidRDefault="00D22742" w:rsidP="00C27662">
      <w:pPr>
        <w:ind w:firstLine="567"/>
        <w:jc w:val="both"/>
      </w:pPr>
      <w:r w:rsidRPr="000358A2">
        <w:t>Федеральны</w:t>
      </w:r>
      <w:r>
        <w:t>м</w:t>
      </w:r>
      <w:r w:rsidRPr="000358A2">
        <w:t xml:space="preserve"> </w:t>
      </w:r>
      <w:r>
        <w:t>законом</w:t>
      </w:r>
      <w:r w:rsidRPr="000358A2">
        <w:t xml:space="preserve">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D22742" w:rsidRPr="00D32CA2" w:rsidRDefault="0095360E" w:rsidP="00C27662">
      <w:pPr>
        <w:ind w:firstLine="567"/>
        <w:jc w:val="both"/>
      </w:pPr>
      <w:r w:rsidRPr="00763C06">
        <w:t>Уставом</w:t>
      </w:r>
      <w:r w:rsidR="00C27662">
        <w:t xml:space="preserve"> муниципального образования</w:t>
      </w:r>
      <w:r w:rsidR="00D22742">
        <w:t>;</w:t>
      </w:r>
    </w:p>
    <w:p w:rsidR="00D22742" w:rsidRPr="000358A2" w:rsidRDefault="00D22742" w:rsidP="00C27662">
      <w:pPr>
        <w:ind w:firstLine="567"/>
        <w:jc w:val="both"/>
      </w:pPr>
      <w:r>
        <w:t>Федеральным</w:t>
      </w:r>
      <w:r w:rsidRPr="000358A2">
        <w:t xml:space="preserve"> </w:t>
      </w:r>
      <w:r>
        <w:t>законом</w:t>
      </w:r>
      <w:r w:rsidRPr="000358A2">
        <w:t xml:space="preserve">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BE0006" w:rsidRPr="004F7AD2" w:rsidRDefault="00BE0006" w:rsidP="00C27662">
      <w:pPr>
        <w:autoSpaceDE w:val="0"/>
        <w:autoSpaceDN w:val="0"/>
        <w:adjustRightInd w:val="0"/>
        <w:ind w:firstLine="567"/>
        <w:jc w:val="both"/>
      </w:pPr>
      <w:r>
        <w:t xml:space="preserve">         </w:t>
      </w:r>
      <w:r w:rsidRPr="004F7AD2">
        <w:t xml:space="preserve">Гражданским кодексом Российской Федерации (часть вторая) от </w:t>
      </w:r>
      <w:r>
        <w:t xml:space="preserve">        </w:t>
      </w:r>
      <w:r w:rsidRPr="004F7AD2">
        <w:t xml:space="preserve">26.01.96 № 14-ФЗ («Российская газета», 06.02.96, № 23, 07.02.96, № 24, 08.02.96, </w:t>
      </w:r>
      <w:r>
        <w:t xml:space="preserve"> </w:t>
      </w:r>
      <w:r w:rsidRPr="004F7AD2">
        <w:t>№ 25, 10.02.96, № 27);</w:t>
      </w:r>
    </w:p>
    <w:p w:rsidR="00BE0006" w:rsidRPr="004F7AD2" w:rsidRDefault="00BE0006" w:rsidP="00C27662">
      <w:pPr>
        <w:autoSpaceDE w:val="0"/>
        <w:autoSpaceDN w:val="0"/>
        <w:adjustRightInd w:val="0"/>
        <w:ind w:firstLine="567"/>
        <w:jc w:val="both"/>
      </w:pPr>
      <w:r>
        <w:lastRenderedPageBreak/>
        <w:t xml:space="preserve">          </w:t>
      </w:r>
      <w:r w:rsidRPr="004F7AD2">
        <w:t xml:space="preserve">Федеральным законом от 26.07.2006 № 135-ФЗ «О защите </w:t>
      </w:r>
      <w:r>
        <w:t xml:space="preserve">  </w:t>
      </w:r>
      <w:r w:rsidRPr="004F7AD2">
        <w:t>конкуренции» («Ро</w:t>
      </w:r>
      <w:r w:rsidRPr="004F7AD2">
        <w:t>с</w:t>
      </w:r>
      <w:r w:rsidRPr="004F7AD2">
        <w:t>сийская газета», 27.07.2006, № 162);</w:t>
      </w:r>
    </w:p>
    <w:p w:rsidR="00BE0006" w:rsidRPr="00D22742" w:rsidRDefault="00BE0006" w:rsidP="00F6503D">
      <w:pPr>
        <w:autoSpaceDE w:val="0"/>
        <w:autoSpaceDN w:val="0"/>
        <w:adjustRightInd w:val="0"/>
        <w:ind w:firstLine="567"/>
        <w:jc w:val="both"/>
      </w:pPr>
      <w:r>
        <w:t xml:space="preserve">          </w:t>
      </w:r>
      <w:r w:rsidRPr="004F7AD2">
        <w:t>Федеральным законом от 29.07.98 № 135-ФЗ «Об оценочной деятельн</w:t>
      </w:r>
      <w:r w:rsidRPr="004F7AD2">
        <w:t>о</w:t>
      </w:r>
      <w:r w:rsidRPr="004F7AD2">
        <w:t>сти в Российской Федерации» («Российска</w:t>
      </w:r>
      <w:r w:rsidR="00C27662">
        <w:t>я газета», 06.08.98, № 148-149).</w:t>
      </w:r>
    </w:p>
    <w:p w:rsidR="00947C51" w:rsidRDefault="00947C51" w:rsidP="00C27662">
      <w:pPr>
        <w:numPr>
          <w:ilvl w:val="1"/>
          <w:numId w:val="3"/>
        </w:numPr>
        <w:tabs>
          <w:tab w:val="num" w:pos="0"/>
        </w:tabs>
        <w:ind w:left="0" w:firstLine="567"/>
        <w:jc w:val="both"/>
      </w:pPr>
      <w:r>
        <w:t>П</w:t>
      </w:r>
      <w:r w:rsidR="007274F7">
        <w:t>олный п</w:t>
      </w:r>
      <w:r>
        <w:t xml:space="preserve">еречень документов, необходимых для </w:t>
      </w:r>
      <w:r w:rsidR="007274F7">
        <w:t>предоставления</w:t>
      </w:r>
      <w:r>
        <w:t xml:space="preserve"> муниципальной услуги</w:t>
      </w:r>
      <w:r w:rsidR="007274F7">
        <w:t>:</w:t>
      </w:r>
    </w:p>
    <w:p w:rsidR="00CC16A5" w:rsidRPr="004F7AD2" w:rsidRDefault="00CC16A5" w:rsidP="00C27662">
      <w:pPr>
        <w:tabs>
          <w:tab w:val="num" w:pos="0"/>
        </w:tabs>
        <w:autoSpaceDE w:val="0"/>
        <w:autoSpaceDN w:val="0"/>
        <w:adjustRightInd w:val="0"/>
        <w:ind w:firstLine="567"/>
        <w:jc w:val="both"/>
        <w:rPr>
          <w:iCs/>
        </w:rPr>
      </w:pPr>
      <w:r w:rsidRPr="004F7AD2">
        <w:rPr>
          <w:iCs/>
        </w:rPr>
        <w:t xml:space="preserve">письменное заявление о заключении </w:t>
      </w:r>
      <w:r w:rsidRPr="004F7AD2">
        <w:t xml:space="preserve">договора аренды </w:t>
      </w:r>
      <w:r w:rsidRPr="004F7AD2">
        <w:rPr>
          <w:iCs/>
        </w:rPr>
        <w:t>по образцу, указанному в приложении  к административному регламент</w:t>
      </w:r>
      <w:proofErr w:type="gramStart"/>
      <w:r w:rsidRPr="004F7AD2">
        <w:rPr>
          <w:iCs/>
        </w:rPr>
        <w:t>у</w:t>
      </w:r>
      <w:r w:rsidR="001B2895">
        <w:rPr>
          <w:iCs/>
        </w:rPr>
        <w:t>(</w:t>
      </w:r>
      <w:proofErr w:type="gramEnd"/>
      <w:r w:rsidR="001B2895">
        <w:rPr>
          <w:iCs/>
        </w:rPr>
        <w:t>приложение 1)</w:t>
      </w:r>
      <w:r w:rsidRPr="004F7AD2">
        <w:rPr>
          <w:iCs/>
        </w:rPr>
        <w:t>;</w:t>
      </w:r>
    </w:p>
    <w:p w:rsidR="00CC16A5" w:rsidRDefault="00CC16A5" w:rsidP="00C27662">
      <w:pPr>
        <w:pStyle w:val="aa"/>
        <w:shd w:val="clear" w:color="auto" w:fill="FFFFFF"/>
        <w:tabs>
          <w:tab w:val="num" w:pos="0"/>
        </w:tabs>
        <w:spacing w:before="0" w:beforeAutospacing="0" w:after="0" w:afterAutospacing="0"/>
        <w:ind w:firstLine="567"/>
        <w:jc w:val="both"/>
        <w:rPr>
          <w:iCs/>
          <w:sz w:val="28"/>
          <w:szCs w:val="28"/>
        </w:rPr>
      </w:pPr>
      <w:r>
        <w:rPr>
          <w:iCs/>
          <w:sz w:val="28"/>
          <w:szCs w:val="28"/>
        </w:rPr>
        <w:t>выписка из ЕГРЮЛ</w:t>
      </w:r>
      <w:r w:rsidRPr="004F7AD2">
        <w:rPr>
          <w:iCs/>
          <w:sz w:val="28"/>
          <w:szCs w:val="28"/>
        </w:rPr>
        <w:t xml:space="preserve"> (для юрид</w:t>
      </w:r>
      <w:r w:rsidRPr="004F7AD2">
        <w:rPr>
          <w:iCs/>
          <w:sz w:val="28"/>
          <w:szCs w:val="28"/>
        </w:rPr>
        <w:t>и</w:t>
      </w:r>
      <w:r w:rsidRPr="004F7AD2">
        <w:rPr>
          <w:iCs/>
          <w:sz w:val="28"/>
          <w:szCs w:val="28"/>
        </w:rPr>
        <w:t>ческого лица);</w:t>
      </w:r>
    </w:p>
    <w:p w:rsidR="00CC16A5" w:rsidRPr="004F7AD2" w:rsidRDefault="00CC16A5" w:rsidP="00C27662">
      <w:pPr>
        <w:pStyle w:val="aa"/>
        <w:shd w:val="clear" w:color="auto" w:fill="FFFFFF"/>
        <w:tabs>
          <w:tab w:val="num" w:pos="0"/>
        </w:tabs>
        <w:spacing w:before="0" w:beforeAutospacing="0" w:after="0" w:afterAutospacing="0"/>
        <w:ind w:firstLine="567"/>
        <w:jc w:val="both"/>
        <w:rPr>
          <w:iCs/>
          <w:sz w:val="28"/>
          <w:szCs w:val="28"/>
        </w:rPr>
      </w:pPr>
      <w:r>
        <w:rPr>
          <w:iCs/>
          <w:sz w:val="28"/>
          <w:szCs w:val="28"/>
        </w:rPr>
        <w:t>выписка из ЕГРИП (для индивидуального предпринимателя)</w:t>
      </w:r>
    </w:p>
    <w:p w:rsidR="00CC16A5" w:rsidRPr="004F7AD2" w:rsidRDefault="00675FAD" w:rsidP="00C27662">
      <w:pPr>
        <w:pStyle w:val="20"/>
        <w:tabs>
          <w:tab w:val="num" w:pos="0"/>
        </w:tabs>
        <w:autoSpaceDE/>
        <w:autoSpaceDN/>
        <w:adjustRightInd/>
        <w:ind w:firstLine="567"/>
        <w:rPr>
          <w:iCs/>
        </w:rPr>
      </w:pPr>
      <w:r>
        <w:rPr>
          <w:iCs/>
        </w:rPr>
        <w:t>предыдущий договор</w:t>
      </w:r>
      <w:r w:rsidR="00CC16A5" w:rsidRPr="004F7AD2">
        <w:rPr>
          <w:iCs/>
        </w:rPr>
        <w:t xml:space="preserve"> аренды муниципального имущества (</w:t>
      </w:r>
      <w:r>
        <w:rPr>
          <w:iCs/>
        </w:rPr>
        <w:t xml:space="preserve">копия; </w:t>
      </w:r>
      <w:r w:rsidR="00CC16A5" w:rsidRPr="004F7AD2">
        <w:rPr>
          <w:iCs/>
        </w:rPr>
        <w:t>при его наличии);</w:t>
      </w:r>
    </w:p>
    <w:p w:rsidR="00CC16A5" w:rsidRPr="004F7AD2" w:rsidRDefault="00CC16A5" w:rsidP="00C27662">
      <w:pPr>
        <w:tabs>
          <w:tab w:val="num" w:pos="0"/>
        </w:tabs>
        <w:ind w:firstLine="567"/>
        <w:jc w:val="both"/>
        <w:rPr>
          <w:iCs/>
        </w:rPr>
      </w:pPr>
      <w:r>
        <w:rPr>
          <w:iCs/>
        </w:rPr>
        <w:t>учредительные документы (</w:t>
      </w:r>
      <w:r w:rsidR="008922C3">
        <w:rPr>
          <w:iCs/>
        </w:rPr>
        <w:t xml:space="preserve">копии; </w:t>
      </w:r>
      <w:r>
        <w:rPr>
          <w:iCs/>
        </w:rPr>
        <w:t>для юр</w:t>
      </w:r>
      <w:r w:rsidR="0054491A">
        <w:rPr>
          <w:iCs/>
        </w:rPr>
        <w:t>идического</w:t>
      </w:r>
      <w:r>
        <w:rPr>
          <w:iCs/>
        </w:rPr>
        <w:t xml:space="preserve"> лица)</w:t>
      </w:r>
    </w:p>
    <w:p w:rsidR="00CC16A5" w:rsidRPr="004F7AD2" w:rsidRDefault="00675FAD" w:rsidP="00C27662">
      <w:pPr>
        <w:tabs>
          <w:tab w:val="num" w:pos="0"/>
        </w:tabs>
        <w:ind w:firstLine="567"/>
        <w:jc w:val="both"/>
        <w:rPr>
          <w:iCs/>
        </w:rPr>
      </w:pPr>
      <w:r>
        <w:rPr>
          <w:iCs/>
        </w:rPr>
        <w:t>паспорт</w:t>
      </w:r>
      <w:r w:rsidR="00CC16A5">
        <w:rPr>
          <w:iCs/>
        </w:rPr>
        <w:t xml:space="preserve"> заявителя</w:t>
      </w:r>
      <w:r w:rsidR="00CC16A5" w:rsidRPr="004F7AD2">
        <w:rPr>
          <w:iCs/>
        </w:rPr>
        <w:t xml:space="preserve"> (</w:t>
      </w:r>
      <w:r w:rsidR="00CC16A5">
        <w:rPr>
          <w:iCs/>
        </w:rPr>
        <w:t>копия первого листа и листа с пропиской</w:t>
      </w:r>
      <w:r w:rsidR="00CC16A5" w:rsidRPr="004F7AD2">
        <w:rPr>
          <w:iCs/>
        </w:rPr>
        <w:t>).</w:t>
      </w:r>
    </w:p>
    <w:p w:rsidR="00CC16A5" w:rsidRPr="004F7AD2" w:rsidRDefault="002A2ABE" w:rsidP="00C27662">
      <w:pPr>
        <w:pStyle w:val="aa"/>
        <w:shd w:val="clear" w:color="auto" w:fill="FFFFFF"/>
        <w:tabs>
          <w:tab w:val="num" w:pos="0"/>
        </w:tabs>
        <w:spacing w:before="0" w:beforeAutospacing="0" w:after="0" w:afterAutospacing="0"/>
        <w:ind w:firstLine="567"/>
        <w:jc w:val="both"/>
        <w:rPr>
          <w:iCs/>
          <w:sz w:val="28"/>
          <w:szCs w:val="28"/>
        </w:rPr>
      </w:pPr>
      <w:r>
        <w:rPr>
          <w:iCs/>
          <w:sz w:val="28"/>
          <w:szCs w:val="28"/>
        </w:rPr>
        <w:t>свидетельство</w:t>
      </w:r>
      <w:r w:rsidR="00CC16A5" w:rsidRPr="004F7AD2">
        <w:rPr>
          <w:iCs/>
          <w:sz w:val="28"/>
          <w:szCs w:val="28"/>
        </w:rPr>
        <w:t xml:space="preserve"> о постановке на учёт в налоговом органе (</w:t>
      </w:r>
      <w:r>
        <w:rPr>
          <w:iCs/>
          <w:sz w:val="28"/>
          <w:szCs w:val="28"/>
        </w:rPr>
        <w:t>копия</w:t>
      </w:r>
      <w:r w:rsidRPr="004F7AD2">
        <w:rPr>
          <w:iCs/>
          <w:sz w:val="28"/>
          <w:szCs w:val="28"/>
        </w:rPr>
        <w:t>, заверенная заявителем</w:t>
      </w:r>
      <w:r>
        <w:rPr>
          <w:iCs/>
          <w:sz w:val="28"/>
          <w:szCs w:val="28"/>
        </w:rPr>
        <w:t>;</w:t>
      </w:r>
      <w:r w:rsidRPr="004F7AD2">
        <w:rPr>
          <w:iCs/>
          <w:sz w:val="28"/>
          <w:szCs w:val="28"/>
        </w:rPr>
        <w:t xml:space="preserve"> </w:t>
      </w:r>
      <w:r w:rsidR="00CC16A5" w:rsidRPr="004F7AD2">
        <w:rPr>
          <w:iCs/>
          <w:sz w:val="28"/>
          <w:szCs w:val="28"/>
        </w:rPr>
        <w:t>для юридических лиц и индивидуальных предпринимат</w:t>
      </w:r>
      <w:r w:rsidR="00CC16A5" w:rsidRPr="004F7AD2">
        <w:rPr>
          <w:iCs/>
          <w:sz w:val="28"/>
          <w:szCs w:val="28"/>
        </w:rPr>
        <w:t>е</w:t>
      </w:r>
      <w:r w:rsidR="00CC16A5" w:rsidRPr="004F7AD2">
        <w:rPr>
          <w:iCs/>
          <w:sz w:val="28"/>
          <w:szCs w:val="28"/>
        </w:rPr>
        <w:t>лей);</w:t>
      </w:r>
    </w:p>
    <w:p w:rsidR="00CC16A5" w:rsidRPr="004F7AD2" w:rsidRDefault="00CC16A5" w:rsidP="00C27662">
      <w:pPr>
        <w:pStyle w:val="20"/>
        <w:tabs>
          <w:tab w:val="num" w:pos="0"/>
        </w:tabs>
        <w:autoSpaceDE/>
        <w:autoSpaceDN/>
        <w:adjustRightInd/>
        <w:ind w:firstLine="567"/>
        <w:rPr>
          <w:iCs/>
        </w:rPr>
      </w:pPr>
      <w:r w:rsidRPr="004F7AD2">
        <w:rPr>
          <w:iCs/>
        </w:rPr>
        <w:t>поэтажный план и экспликация с обозначением передаваемого в аренду недвижимого имущества, подписанные организацией, осуществляющей обслужив</w:t>
      </w:r>
      <w:r w:rsidRPr="004F7AD2">
        <w:rPr>
          <w:iCs/>
        </w:rPr>
        <w:t>а</w:t>
      </w:r>
      <w:r w:rsidRPr="004F7AD2">
        <w:rPr>
          <w:iCs/>
        </w:rPr>
        <w:t>ние муниципального имущества (при наличии - балансодержателем) и арендат</w:t>
      </w:r>
      <w:r w:rsidRPr="004F7AD2">
        <w:rPr>
          <w:iCs/>
        </w:rPr>
        <w:t>о</w:t>
      </w:r>
      <w:r w:rsidRPr="004F7AD2">
        <w:rPr>
          <w:iCs/>
        </w:rPr>
        <w:t>ром (каждый лист) (при переоформлении ранее заключенного договора аренды н</w:t>
      </w:r>
      <w:r w:rsidRPr="004F7AD2">
        <w:rPr>
          <w:iCs/>
        </w:rPr>
        <w:t>е</w:t>
      </w:r>
      <w:r w:rsidRPr="004F7AD2">
        <w:rPr>
          <w:iCs/>
        </w:rPr>
        <w:t>движимого имущества);</w:t>
      </w:r>
    </w:p>
    <w:p w:rsidR="00E327C6" w:rsidRDefault="00C27662" w:rsidP="00C27662">
      <w:pPr>
        <w:autoSpaceDE w:val="0"/>
        <w:autoSpaceDN w:val="0"/>
        <w:adjustRightInd w:val="0"/>
        <w:ind w:firstLine="567"/>
        <w:jc w:val="both"/>
      </w:pPr>
      <w:r>
        <w:t>В случае</w:t>
      </w:r>
      <w:r w:rsidR="00E327C6" w:rsidRPr="001D3B0B">
        <w:t xml:space="preserve"> если документы подает представитель заявителя</w:t>
      </w:r>
      <w:r w:rsidR="00E327C6">
        <w:t>, дополнительно предоставляются</w:t>
      </w:r>
      <w:r w:rsidR="00E327C6" w:rsidRPr="001D3B0B">
        <w:t xml:space="preserve">: </w:t>
      </w:r>
    </w:p>
    <w:p w:rsidR="00E327C6" w:rsidRDefault="00E327C6" w:rsidP="00C27662">
      <w:pPr>
        <w:autoSpaceDE w:val="0"/>
        <w:autoSpaceDN w:val="0"/>
        <w:adjustRightInd w:val="0"/>
        <w:ind w:firstLine="567"/>
        <w:jc w:val="both"/>
      </w:pPr>
      <w:r>
        <w:t>-</w:t>
      </w:r>
      <w:r w:rsidRPr="001D3B0B">
        <w:t xml:space="preserve"> документ, удостов</w:t>
      </w:r>
      <w:r>
        <w:t>еряющий личность представителя заявителя (копия);</w:t>
      </w:r>
    </w:p>
    <w:p w:rsidR="00E327C6" w:rsidRDefault="00E327C6" w:rsidP="00C27662">
      <w:pPr>
        <w:autoSpaceDE w:val="0"/>
        <w:autoSpaceDN w:val="0"/>
        <w:adjustRightInd w:val="0"/>
        <w:ind w:firstLine="567"/>
        <w:jc w:val="both"/>
      </w:pPr>
      <w:r>
        <w:t>- надлежащим образом заверенная доверенность (копия).</w:t>
      </w:r>
    </w:p>
    <w:p w:rsidR="00126777" w:rsidRDefault="00126777" w:rsidP="00126777">
      <w:pPr>
        <w:jc w:val="both"/>
        <w:rPr>
          <w:i/>
        </w:rPr>
      </w:pPr>
    </w:p>
    <w:p w:rsidR="00126777" w:rsidRPr="00E327C6" w:rsidRDefault="00126777" w:rsidP="00C27662">
      <w:pPr>
        <w:ind w:firstLine="567"/>
        <w:jc w:val="both"/>
        <w:rPr>
          <w:i/>
          <w:color w:val="auto"/>
        </w:rPr>
      </w:pPr>
      <w:r w:rsidRPr="00E327C6">
        <w:rPr>
          <w:i/>
          <w:color w:val="auto"/>
        </w:rPr>
        <w:t>При предоставлении копии документа необходимо предъявление оригинала, оригиналы сличаются с копиями и возвращаются заявителю.</w:t>
      </w:r>
    </w:p>
    <w:p w:rsidR="007274F7" w:rsidRDefault="007274F7" w:rsidP="007274F7">
      <w:pPr>
        <w:jc w:val="both"/>
      </w:pPr>
    </w:p>
    <w:p w:rsidR="00947C51" w:rsidRDefault="00F86E6E" w:rsidP="00C27662">
      <w:pPr>
        <w:numPr>
          <w:ilvl w:val="2"/>
          <w:numId w:val="3"/>
        </w:numPr>
        <w:tabs>
          <w:tab w:val="clear" w:pos="1758"/>
          <w:tab w:val="num" w:pos="0"/>
        </w:tabs>
        <w:ind w:left="0" w:firstLine="567"/>
        <w:jc w:val="both"/>
        <w:rPr>
          <w:color w:val="auto"/>
        </w:rPr>
      </w:pPr>
      <w:r>
        <w:rPr>
          <w:color w:val="auto"/>
        </w:rPr>
        <w:t>Перечень</w:t>
      </w:r>
      <w:r w:rsidR="007274F7">
        <w:rPr>
          <w:color w:val="auto"/>
        </w:rPr>
        <w:t xml:space="preserve"> </w:t>
      </w:r>
      <w:r>
        <w:rPr>
          <w:color w:val="auto"/>
        </w:rPr>
        <w:t xml:space="preserve">необходимых </w:t>
      </w:r>
      <w:r w:rsidR="00D8258D">
        <w:rPr>
          <w:color w:val="auto"/>
        </w:rPr>
        <w:t xml:space="preserve">и обязательных </w:t>
      </w:r>
      <w:r>
        <w:rPr>
          <w:color w:val="auto"/>
        </w:rPr>
        <w:t xml:space="preserve">для предоставления муниципальной услуги </w:t>
      </w:r>
      <w:r w:rsidR="007274F7">
        <w:rPr>
          <w:color w:val="auto"/>
        </w:rPr>
        <w:t>документов, предоставляемых лично заявителем (с</w:t>
      </w:r>
      <w:r w:rsidR="007274F7" w:rsidRPr="007274F7">
        <w:rPr>
          <w:color w:val="auto"/>
        </w:rPr>
        <w:t xml:space="preserve"> 01.07.2012</w:t>
      </w:r>
      <w:r>
        <w:rPr>
          <w:color w:val="auto"/>
        </w:rPr>
        <w:t xml:space="preserve"> г.</w:t>
      </w:r>
      <w:r w:rsidR="007274F7">
        <w:rPr>
          <w:color w:val="auto"/>
        </w:rPr>
        <w:t>)</w:t>
      </w:r>
      <w:r w:rsidR="00D8258D">
        <w:rPr>
          <w:color w:val="auto"/>
        </w:rPr>
        <w:t>. Указан</w:t>
      </w:r>
      <w:r w:rsidR="00D8258D" w:rsidRPr="00D8258D">
        <w:rPr>
          <w:color w:val="auto"/>
        </w:rPr>
        <w:t>ные документы предоставляются заявителем в копиях и оригиналах, оригиналы сличаются с копиями и возвращаются заявителю</w:t>
      </w:r>
      <w:r w:rsidR="00D8258D">
        <w:rPr>
          <w:color w:val="auto"/>
        </w:rPr>
        <w:t>:</w:t>
      </w:r>
    </w:p>
    <w:p w:rsidR="00097197" w:rsidRDefault="005C3BF1" w:rsidP="00C27662">
      <w:pPr>
        <w:tabs>
          <w:tab w:val="num" w:pos="0"/>
        </w:tabs>
        <w:autoSpaceDE w:val="0"/>
        <w:autoSpaceDN w:val="0"/>
        <w:adjustRightInd w:val="0"/>
        <w:ind w:firstLine="567"/>
        <w:jc w:val="both"/>
        <w:rPr>
          <w:iCs/>
        </w:rPr>
      </w:pPr>
      <w:r>
        <w:rPr>
          <w:color w:val="auto"/>
        </w:rPr>
        <w:t>-</w:t>
      </w:r>
      <w:r w:rsidR="00097197">
        <w:t xml:space="preserve">  </w:t>
      </w:r>
      <w:r w:rsidR="00097197" w:rsidRPr="004F7AD2">
        <w:rPr>
          <w:iCs/>
        </w:rPr>
        <w:t xml:space="preserve">письменное заявление о заключении </w:t>
      </w:r>
      <w:r w:rsidR="00097197" w:rsidRPr="004F7AD2">
        <w:t xml:space="preserve">договора аренды </w:t>
      </w:r>
      <w:r w:rsidR="00097197" w:rsidRPr="004F7AD2">
        <w:rPr>
          <w:iCs/>
        </w:rPr>
        <w:t>по образцу, указанному в приложении  к административному регламенту;</w:t>
      </w:r>
    </w:p>
    <w:p w:rsidR="00563855" w:rsidRDefault="005C3BF1" w:rsidP="00C27662">
      <w:pPr>
        <w:tabs>
          <w:tab w:val="num" w:pos="0"/>
        </w:tabs>
        <w:autoSpaceDE w:val="0"/>
        <w:autoSpaceDN w:val="0"/>
        <w:adjustRightInd w:val="0"/>
        <w:ind w:firstLine="567"/>
        <w:jc w:val="both"/>
        <w:rPr>
          <w:iCs/>
        </w:rPr>
      </w:pPr>
      <w:r>
        <w:rPr>
          <w:iCs/>
        </w:rPr>
        <w:t xml:space="preserve">- </w:t>
      </w:r>
      <w:r w:rsidR="00097197">
        <w:rPr>
          <w:iCs/>
        </w:rPr>
        <w:t xml:space="preserve"> </w:t>
      </w:r>
      <w:r w:rsidR="00563855">
        <w:rPr>
          <w:iCs/>
        </w:rPr>
        <w:t>предыдущий договор</w:t>
      </w:r>
      <w:r w:rsidR="00563855" w:rsidRPr="004F7AD2">
        <w:rPr>
          <w:iCs/>
        </w:rPr>
        <w:t xml:space="preserve"> аренды муниципального имущества (</w:t>
      </w:r>
      <w:r w:rsidR="00563855">
        <w:rPr>
          <w:iCs/>
        </w:rPr>
        <w:t xml:space="preserve">копия; </w:t>
      </w:r>
      <w:r w:rsidR="00563855" w:rsidRPr="004F7AD2">
        <w:rPr>
          <w:iCs/>
        </w:rPr>
        <w:t>при его наличии);</w:t>
      </w:r>
    </w:p>
    <w:p w:rsidR="00563855" w:rsidRDefault="005C3BF1" w:rsidP="00C27662">
      <w:pPr>
        <w:pStyle w:val="20"/>
        <w:tabs>
          <w:tab w:val="num" w:pos="0"/>
        </w:tabs>
        <w:autoSpaceDE/>
        <w:autoSpaceDN/>
        <w:adjustRightInd/>
        <w:ind w:firstLine="567"/>
        <w:rPr>
          <w:iCs/>
        </w:rPr>
      </w:pPr>
      <w:r>
        <w:rPr>
          <w:iCs/>
          <w:lang w:val="ru-RU"/>
        </w:rPr>
        <w:t xml:space="preserve">- </w:t>
      </w:r>
      <w:r w:rsidR="00563855">
        <w:rPr>
          <w:iCs/>
        </w:rPr>
        <w:t>учредительные документы (копии; для юридического лица);</w:t>
      </w:r>
    </w:p>
    <w:p w:rsidR="00E327C6" w:rsidRDefault="00C27662" w:rsidP="00C27662">
      <w:pPr>
        <w:autoSpaceDE w:val="0"/>
        <w:autoSpaceDN w:val="0"/>
        <w:adjustRightInd w:val="0"/>
        <w:ind w:firstLine="567"/>
        <w:jc w:val="both"/>
      </w:pPr>
      <w:r>
        <w:t>В случае</w:t>
      </w:r>
      <w:r w:rsidR="00E327C6" w:rsidRPr="001D3B0B">
        <w:t xml:space="preserve"> если документы подает представитель заявителя</w:t>
      </w:r>
      <w:r w:rsidR="00E327C6">
        <w:t>, дополнительно предоставляются</w:t>
      </w:r>
      <w:r w:rsidR="00E327C6" w:rsidRPr="001D3B0B">
        <w:t xml:space="preserve">: </w:t>
      </w:r>
    </w:p>
    <w:p w:rsidR="00E327C6" w:rsidRDefault="00E327C6" w:rsidP="00C27662">
      <w:pPr>
        <w:autoSpaceDE w:val="0"/>
        <w:autoSpaceDN w:val="0"/>
        <w:adjustRightInd w:val="0"/>
        <w:ind w:firstLine="567"/>
        <w:jc w:val="both"/>
      </w:pPr>
      <w:r>
        <w:t>-</w:t>
      </w:r>
      <w:r w:rsidRPr="001D3B0B">
        <w:t xml:space="preserve"> документ, удостов</w:t>
      </w:r>
      <w:r>
        <w:t>еряющий личность представителя заявителя (копия);</w:t>
      </w:r>
    </w:p>
    <w:p w:rsidR="00B36B1E" w:rsidRPr="00B36B1E" w:rsidRDefault="00E327C6" w:rsidP="00C27662">
      <w:pPr>
        <w:autoSpaceDE w:val="0"/>
        <w:autoSpaceDN w:val="0"/>
        <w:adjustRightInd w:val="0"/>
        <w:ind w:firstLine="567"/>
        <w:jc w:val="both"/>
      </w:pPr>
      <w:r>
        <w:t>- надлежащим образом заверенная доверенность (копия).</w:t>
      </w:r>
    </w:p>
    <w:p w:rsidR="0030315E" w:rsidRPr="005C3BF1" w:rsidRDefault="00F86E6E" w:rsidP="005C3BF1">
      <w:pPr>
        <w:numPr>
          <w:ilvl w:val="1"/>
          <w:numId w:val="3"/>
        </w:numPr>
        <w:tabs>
          <w:tab w:val="num" w:pos="0"/>
        </w:tabs>
        <w:ind w:left="0" w:firstLine="567"/>
        <w:jc w:val="both"/>
        <w:rPr>
          <w:color w:val="auto"/>
        </w:rPr>
      </w:pPr>
      <w:r>
        <w:rPr>
          <w:color w:val="auto"/>
        </w:rPr>
        <w:lastRenderedPageBreak/>
        <w:t>Перечень</w:t>
      </w:r>
      <w:r w:rsidR="007274F7">
        <w:rPr>
          <w:color w:val="auto"/>
        </w:rPr>
        <w:t xml:space="preserve"> документов,</w:t>
      </w:r>
      <w:r>
        <w:rPr>
          <w:color w:val="auto"/>
        </w:rPr>
        <w:t xml:space="preserve"> необходимых для предоставления муниципальной услуги и</w:t>
      </w:r>
      <w:r w:rsidR="007274F7">
        <w:rPr>
          <w:color w:val="auto"/>
        </w:rPr>
        <w:t xml:space="preserve"> </w:t>
      </w:r>
      <w:r>
        <w:rPr>
          <w:color w:val="auto"/>
        </w:rPr>
        <w:t>находящихся в</w:t>
      </w:r>
      <w:r>
        <w:t xml:space="preserve"> распоряжении государственных органов, органов местного самоуправления и иных органов, участвующих в предоставлении </w:t>
      </w:r>
      <w:r w:rsidR="00D8258D">
        <w:t>муниципальной</w:t>
      </w:r>
      <w:r>
        <w:t xml:space="preserve"> услуг</w:t>
      </w:r>
      <w:r w:rsidR="00D8258D">
        <w:t>и</w:t>
      </w:r>
      <w:r>
        <w:rPr>
          <w:color w:val="auto"/>
        </w:rPr>
        <w:t xml:space="preserve">, </w:t>
      </w:r>
      <w:proofErr w:type="spellStart"/>
      <w:r>
        <w:rPr>
          <w:color w:val="auto"/>
        </w:rPr>
        <w:t>и</w:t>
      </w:r>
      <w:r w:rsidR="00C27662">
        <w:rPr>
          <w:color w:val="auto"/>
        </w:rPr>
        <w:t>стребуемых</w:t>
      </w:r>
      <w:proofErr w:type="spellEnd"/>
      <w:r>
        <w:rPr>
          <w:color w:val="auto"/>
        </w:rPr>
        <w:t xml:space="preserve"> сотрудниками Администрации</w:t>
      </w:r>
      <w:r w:rsidR="00C27662">
        <w:rPr>
          <w:color w:val="auto"/>
        </w:rPr>
        <w:t xml:space="preserve"> муниципального образования</w:t>
      </w:r>
      <w:r>
        <w:rPr>
          <w:color w:val="auto"/>
        </w:rPr>
        <w:t xml:space="preserve"> </w:t>
      </w:r>
      <w:r w:rsidR="00D8258D">
        <w:rPr>
          <w:color w:val="auto"/>
        </w:rPr>
        <w:t>самостоятельно</w:t>
      </w:r>
      <w:r>
        <w:rPr>
          <w:color w:val="auto"/>
        </w:rPr>
        <w:t xml:space="preserve">, или предоставляемых заявителем по желанию (с </w:t>
      </w:r>
      <w:r w:rsidR="007274F7" w:rsidRPr="007274F7">
        <w:rPr>
          <w:color w:val="auto"/>
        </w:rPr>
        <w:t>01.07.2012</w:t>
      </w:r>
      <w:r>
        <w:rPr>
          <w:color w:val="auto"/>
        </w:rPr>
        <w:t xml:space="preserve"> г.):</w:t>
      </w:r>
    </w:p>
    <w:p w:rsidR="0030315E" w:rsidRDefault="00D25CDA" w:rsidP="00C27662">
      <w:pPr>
        <w:pStyle w:val="aa"/>
        <w:shd w:val="clear" w:color="auto" w:fill="FFFFFF"/>
        <w:spacing w:before="0" w:beforeAutospacing="0" w:after="0" w:afterAutospacing="0"/>
        <w:ind w:firstLine="567"/>
        <w:jc w:val="both"/>
        <w:rPr>
          <w:iCs/>
          <w:sz w:val="28"/>
          <w:szCs w:val="28"/>
        </w:rPr>
      </w:pPr>
      <w:r>
        <w:rPr>
          <w:iCs/>
          <w:sz w:val="28"/>
          <w:szCs w:val="28"/>
        </w:rPr>
        <w:t xml:space="preserve">- </w:t>
      </w:r>
      <w:r w:rsidR="0030315E">
        <w:rPr>
          <w:iCs/>
          <w:sz w:val="28"/>
          <w:szCs w:val="28"/>
        </w:rPr>
        <w:t>выписка из ЕГРЮЛ</w:t>
      </w:r>
      <w:r w:rsidR="0030315E" w:rsidRPr="004F7AD2">
        <w:rPr>
          <w:iCs/>
          <w:sz w:val="28"/>
          <w:szCs w:val="28"/>
        </w:rPr>
        <w:t xml:space="preserve"> (для юрид</w:t>
      </w:r>
      <w:r w:rsidR="0030315E" w:rsidRPr="004F7AD2">
        <w:rPr>
          <w:iCs/>
          <w:sz w:val="28"/>
          <w:szCs w:val="28"/>
        </w:rPr>
        <w:t>и</w:t>
      </w:r>
      <w:r w:rsidR="0030315E" w:rsidRPr="004F7AD2">
        <w:rPr>
          <w:iCs/>
          <w:sz w:val="28"/>
          <w:szCs w:val="28"/>
        </w:rPr>
        <w:t>ческого лица);</w:t>
      </w:r>
    </w:p>
    <w:p w:rsidR="007274F7" w:rsidRPr="00C27662" w:rsidRDefault="00D25CDA" w:rsidP="00C27662">
      <w:pPr>
        <w:pStyle w:val="aa"/>
        <w:shd w:val="clear" w:color="auto" w:fill="FFFFFF"/>
        <w:spacing w:before="0" w:beforeAutospacing="0" w:after="0" w:afterAutospacing="0"/>
        <w:ind w:firstLine="567"/>
        <w:jc w:val="both"/>
        <w:rPr>
          <w:iCs/>
          <w:sz w:val="28"/>
          <w:szCs w:val="28"/>
        </w:rPr>
      </w:pPr>
      <w:r>
        <w:rPr>
          <w:iCs/>
          <w:sz w:val="28"/>
          <w:szCs w:val="28"/>
        </w:rPr>
        <w:t xml:space="preserve">- </w:t>
      </w:r>
      <w:r w:rsidR="0030315E">
        <w:rPr>
          <w:iCs/>
          <w:sz w:val="28"/>
          <w:szCs w:val="28"/>
        </w:rPr>
        <w:t>выписка из ЕГРИП (для индивидуального предпринимателя)</w:t>
      </w:r>
    </w:p>
    <w:p w:rsidR="00947C51" w:rsidRDefault="00947C51" w:rsidP="00C27662">
      <w:pPr>
        <w:numPr>
          <w:ilvl w:val="2"/>
          <w:numId w:val="3"/>
        </w:numPr>
        <w:tabs>
          <w:tab w:val="clear" w:pos="1758"/>
          <w:tab w:val="num" w:pos="0"/>
        </w:tabs>
        <w:ind w:left="0" w:firstLine="567"/>
        <w:jc w:val="both"/>
      </w:pPr>
      <w:r>
        <w:t>Запрещается требовать от заявителя:</w:t>
      </w:r>
    </w:p>
    <w:p w:rsidR="00947C51" w:rsidRPr="005E78FF" w:rsidRDefault="00947C51" w:rsidP="00C27662">
      <w:pPr>
        <w:numPr>
          <w:ilvl w:val="5"/>
          <w:numId w:val="37"/>
        </w:numPr>
        <w:tabs>
          <w:tab w:val="num" w:pos="0"/>
          <w:tab w:val="num" w:pos="5231"/>
        </w:tabs>
        <w:ind w:left="0" w:firstLine="567"/>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00FA219B">
        <w:t>ставлением муниципальной услуги</w:t>
      </w:r>
      <w:r w:rsidR="005E78FF">
        <w:t>;</w:t>
      </w:r>
    </w:p>
    <w:p w:rsidR="00120B21" w:rsidRDefault="00F86E6E" w:rsidP="00C27662">
      <w:pPr>
        <w:numPr>
          <w:ilvl w:val="0"/>
          <w:numId w:val="7"/>
        </w:numPr>
        <w:tabs>
          <w:tab w:val="clear" w:pos="2340"/>
          <w:tab w:val="num" w:pos="0"/>
        </w:tabs>
        <w:ind w:left="0" w:firstLine="567"/>
        <w:jc w:val="both"/>
      </w:pPr>
      <w:proofErr w:type="gramStart"/>
      <w:r>
        <w:t xml:space="preserve">с 01.07.2012 г. </w:t>
      </w:r>
      <w:r w:rsidR="00947C51">
        <w:t>пред</w:t>
      </w:r>
      <w:r>
        <w:t>о</w:t>
      </w:r>
      <w:r w:rsidR="00947C51">
        <w:t>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w:t>
      </w:r>
      <w:r w:rsidR="009D2E8C">
        <w:t xml:space="preserve"> </w:t>
      </w:r>
      <w:r w:rsidR="00947C51">
        <w:t xml:space="preserve">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D8258D">
        <w:t>муниципальной</w:t>
      </w:r>
      <w:r w:rsidR="00947C51">
        <w:t xml:space="preserve"> услуг</w:t>
      </w:r>
      <w:r w:rsidR="00D8258D">
        <w:t>и</w:t>
      </w:r>
      <w:r w:rsidR="00947C51">
        <w:t>, за исключением документов, указанных в</w:t>
      </w:r>
      <w:proofErr w:type="gramEnd"/>
      <w:r w:rsidR="00947C51">
        <w:t xml:space="preserve"> </w:t>
      </w:r>
      <w:proofErr w:type="gramStart"/>
      <w:r w:rsidR="00D8258D">
        <w:t>пункте</w:t>
      </w:r>
      <w:proofErr w:type="gramEnd"/>
      <w:r w:rsidR="00D8258D">
        <w:t xml:space="preserve"> 2.6.1 настоящего административного регламента.</w:t>
      </w:r>
    </w:p>
    <w:p w:rsidR="00767374" w:rsidRPr="008F3FDE" w:rsidRDefault="00767374" w:rsidP="00767374">
      <w:pPr>
        <w:shd w:val="clear" w:color="auto" w:fill="FFFFFF"/>
        <w:ind w:firstLine="540"/>
        <w:jc w:val="both"/>
      </w:pPr>
      <w:r w:rsidRPr="008F3FDE">
        <w:t>Органы, предоставляющие государственные услуги, и органы, предоставляющие муниципальные услуги, не вправе требовать от заявителя:</w:t>
      </w:r>
    </w:p>
    <w:p w:rsidR="00767374" w:rsidRPr="008F3FDE" w:rsidRDefault="00767374" w:rsidP="00767374">
      <w:pPr>
        <w:shd w:val="clear" w:color="auto" w:fill="FFFFFF"/>
        <w:ind w:firstLine="540"/>
        <w:jc w:val="both"/>
      </w:pPr>
      <w:bookmarkStart w:id="0" w:name="dst36"/>
      <w:bookmarkEnd w:id="0"/>
      <w:r w:rsidRPr="008F3FDE">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67374" w:rsidRPr="008F3FDE" w:rsidRDefault="00767374" w:rsidP="00767374">
      <w:pPr>
        <w:shd w:val="clear" w:color="auto" w:fill="FFFFFF"/>
        <w:ind w:firstLine="540"/>
        <w:jc w:val="both"/>
      </w:pPr>
      <w:bookmarkStart w:id="1" w:name="dst159"/>
      <w:bookmarkEnd w:id="1"/>
      <w:proofErr w:type="gramStart"/>
      <w:r w:rsidRPr="008F3FDE">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3" w:anchor="dst100010" w:history="1">
        <w:r w:rsidRPr="008F3FDE">
          <w:rPr>
            <w:rStyle w:val="a8"/>
          </w:rPr>
          <w:t>частью 1 статьи 1</w:t>
        </w:r>
      </w:hyperlink>
      <w:r w:rsidRPr="008F3FDE">
        <w:t> настоящего Федерального закона государственных и муниципальных услуг</w:t>
      </w:r>
      <w:proofErr w:type="gramEnd"/>
      <w:r w:rsidRPr="008F3FDE">
        <w:t xml:space="preserve">, </w:t>
      </w:r>
      <w:proofErr w:type="gramStart"/>
      <w:r w:rsidRPr="008F3FDE">
        <w:t>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4" w:anchor="dst43" w:history="1">
        <w:r w:rsidRPr="008F3FDE">
          <w:rPr>
            <w:rStyle w:val="a8"/>
          </w:rPr>
          <w:t>частью 6</w:t>
        </w:r>
      </w:hyperlink>
      <w:r w:rsidRPr="008F3FDE">
        <w:t> настоящей статьи перечень документов.</w:t>
      </w:r>
      <w:proofErr w:type="gramEnd"/>
      <w:r w:rsidRPr="008F3FDE">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67374" w:rsidRPr="008F3FDE" w:rsidRDefault="00767374" w:rsidP="00767374">
      <w:pPr>
        <w:shd w:val="clear" w:color="auto" w:fill="FFFFFF"/>
        <w:jc w:val="both"/>
      </w:pPr>
      <w:r w:rsidRPr="008F3FDE">
        <w:t>(в ред. Федерального </w:t>
      </w:r>
      <w:hyperlink r:id="rId15" w:anchor="dst100347" w:history="1">
        <w:r w:rsidRPr="008F3FDE">
          <w:rPr>
            <w:rStyle w:val="a8"/>
          </w:rPr>
          <w:t>закона</w:t>
        </w:r>
      </w:hyperlink>
      <w:r w:rsidRPr="008F3FDE">
        <w:t> от 28.07.2012 N 133-ФЗ)</w:t>
      </w:r>
    </w:p>
    <w:p w:rsidR="00767374" w:rsidRPr="008F3FDE" w:rsidRDefault="00767374" w:rsidP="00767374">
      <w:pPr>
        <w:shd w:val="clear" w:color="auto" w:fill="FFFFFF"/>
        <w:jc w:val="both"/>
      </w:pPr>
      <w:r w:rsidRPr="008F3FDE">
        <w:lastRenderedPageBreak/>
        <w:t>(</w:t>
      </w:r>
      <w:proofErr w:type="gramStart"/>
      <w:r w:rsidRPr="008F3FDE">
        <w:t>см</w:t>
      </w:r>
      <w:proofErr w:type="gramEnd"/>
      <w:r w:rsidRPr="008F3FDE">
        <w:t>. текст в предыдущей редакции)</w:t>
      </w:r>
    </w:p>
    <w:p w:rsidR="00767374" w:rsidRPr="008F3FDE" w:rsidRDefault="00767374" w:rsidP="00767374">
      <w:pPr>
        <w:shd w:val="clear" w:color="auto" w:fill="FFFFFF"/>
        <w:ind w:firstLine="540"/>
        <w:jc w:val="both"/>
      </w:pPr>
      <w:bookmarkStart w:id="2" w:name="dst38"/>
      <w:bookmarkEnd w:id="2"/>
      <w:proofErr w:type="gramStart"/>
      <w:r w:rsidRPr="008F3FDE">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anchor="dst100056" w:history="1">
        <w:r w:rsidRPr="008F3FDE">
          <w:rPr>
            <w:rStyle w:val="a8"/>
          </w:rPr>
          <w:t>части 1 статьи 9</w:t>
        </w:r>
      </w:hyperlink>
      <w:r w:rsidRPr="008F3FDE">
        <w:t>настоящего Федерального закона;</w:t>
      </w:r>
      <w:proofErr w:type="gramEnd"/>
    </w:p>
    <w:p w:rsidR="00767374" w:rsidRPr="008F3FDE" w:rsidRDefault="00767374" w:rsidP="00767374">
      <w:pPr>
        <w:shd w:val="clear" w:color="auto" w:fill="FFFFFF"/>
        <w:ind w:firstLine="540"/>
        <w:jc w:val="both"/>
      </w:pPr>
      <w:bookmarkStart w:id="3" w:name="dst290"/>
      <w:bookmarkEnd w:id="3"/>
      <w:r w:rsidRPr="008F3FDE">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67374" w:rsidRPr="008F3FDE" w:rsidRDefault="00767374" w:rsidP="00767374">
      <w:pPr>
        <w:shd w:val="clear" w:color="auto" w:fill="FFFFFF"/>
        <w:ind w:firstLine="540"/>
        <w:jc w:val="both"/>
      </w:pPr>
      <w:bookmarkStart w:id="4" w:name="dst291"/>
      <w:bookmarkEnd w:id="4"/>
      <w:r w:rsidRPr="008F3FDE">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67374" w:rsidRPr="008F3FDE" w:rsidRDefault="00767374" w:rsidP="00767374">
      <w:pPr>
        <w:shd w:val="clear" w:color="auto" w:fill="FFFFFF"/>
        <w:ind w:firstLine="540"/>
        <w:jc w:val="both"/>
      </w:pPr>
      <w:bookmarkStart w:id="5" w:name="dst292"/>
      <w:bookmarkEnd w:id="5"/>
      <w:r w:rsidRPr="008F3FDE">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67374" w:rsidRPr="008F3FDE" w:rsidRDefault="00767374" w:rsidP="00767374">
      <w:pPr>
        <w:shd w:val="clear" w:color="auto" w:fill="FFFFFF"/>
        <w:ind w:firstLine="540"/>
        <w:jc w:val="both"/>
      </w:pPr>
      <w:bookmarkStart w:id="6" w:name="dst293"/>
      <w:bookmarkEnd w:id="6"/>
      <w:r w:rsidRPr="008F3FDE">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67374" w:rsidRDefault="00767374" w:rsidP="00767374">
      <w:pPr>
        <w:jc w:val="both"/>
      </w:pPr>
      <w:bookmarkStart w:id="7" w:name="dst294"/>
      <w:bookmarkEnd w:id="7"/>
      <w:r w:rsidRPr="008F3FDE">
        <w:t xml:space="preserve">        </w:t>
      </w:r>
      <w:proofErr w:type="gramStart"/>
      <w:r w:rsidRPr="008F3FDE">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7" w:anchor="dst100352" w:history="1">
        <w:r w:rsidRPr="008F3FDE">
          <w:rPr>
            <w:rStyle w:val="a8"/>
          </w:rPr>
          <w:t>частью 1.1 статьи 16</w:t>
        </w:r>
      </w:hyperlink>
      <w:r w:rsidRPr="008F3FDE">
        <w:t>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w:t>
      </w:r>
      <w:proofErr w:type="gramEnd"/>
      <w:r w:rsidRPr="008F3FDE">
        <w:t xml:space="preserve"> </w:t>
      </w:r>
      <w:proofErr w:type="gramStart"/>
      <w:r w:rsidRPr="008F3FDE">
        <w:t>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8" w:anchor="dst100352" w:history="1">
        <w:r w:rsidRPr="008F3FDE">
          <w:rPr>
            <w:rStyle w:val="a8"/>
          </w:rPr>
          <w:t>частью 1.1 статьи 16</w:t>
        </w:r>
      </w:hyperlink>
      <w:r w:rsidRPr="008F3FDE">
        <w:t> настоящего Федерального закона, уведомляется заявитель, а также приносятся извинения за доставленные неудобства.</w:t>
      </w:r>
      <w:proofErr w:type="gramEnd"/>
    </w:p>
    <w:p w:rsidR="00947C51" w:rsidRDefault="00947C51" w:rsidP="00C27662">
      <w:pPr>
        <w:numPr>
          <w:ilvl w:val="1"/>
          <w:numId w:val="3"/>
        </w:numPr>
        <w:tabs>
          <w:tab w:val="num" w:pos="0"/>
        </w:tabs>
        <w:ind w:left="0" w:firstLine="567"/>
        <w:jc w:val="both"/>
      </w:pPr>
      <w:r>
        <w:lastRenderedPageBreak/>
        <w:t>Перечень оснований для отказа в</w:t>
      </w:r>
      <w:r w:rsidR="008F1BFF">
        <w:t xml:space="preserve"> </w:t>
      </w:r>
      <w:r>
        <w:t>приеме документов, необходимых для предоставления</w:t>
      </w:r>
      <w:r w:rsidR="008F1BFF">
        <w:t xml:space="preserve"> </w:t>
      </w:r>
      <w:r>
        <w:t>муниципальной услуги.</w:t>
      </w:r>
    </w:p>
    <w:p w:rsidR="00947C51" w:rsidRDefault="00947C51" w:rsidP="00C27662">
      <w:pPr>
        <w:tabs>
          <w:tab w:val="num" w:pos="0"/>
        </w:tabs>
        <w:ind w:firstLine="567"/>
      </w:pPr>
      <w:r>
        <w:t>Основаниями для отказа в приеме документов</w:t>
      </w:r>
      <w:r w:rsidR="008F1BFF">
        <w:t xml:space="preserve"> </w:t>
      </w:r>
      <w:r>
        <w:t>являются:</w:t>
      </w:r>
    </w:p>
    <w:p w:rsidR="005E78FF" w:rsidRDefault="005E78FF" w:rsidP="00C27662">
      <w:pPr>
        <w:numPr>
          <w:ilvl w:val="0"/>
          <w:numId w:val="39"/>
        </w:numPr>
        <w:tabs>
          <w:tab w:val="clear" w:pos="1060"/>
          <w:tab w:val="num" w:pos="0"/>
        </w:tabs>
        <w:ind w:left="0" w:firstLine="567"/>
        <w:jc w:val="both"/>
      </w:pPr>
      <w:r>
        <w:t>документы предоставлены лицом, не имеющим полномочий на их предоставление в соответствии с действующим законодательством;</w:t>
      </w:r>
    </w:p>
    <w:p w:rsidR="005E78FF" w:rsidRDefault="005E78FF" w:rsidP="00C27662">
      <w:pPr>
        <w:numPr>
          <w:ilvl w:val="0"/>
          <w:numId w:val="39"/>
        </w:numPr>
        <w:tabs>
          <w:tab w:val="clear" w:pos="1060"/>
          <w:tab w:val="num" w:pos="0"/>
        </w:tabs>
        <w:ind w:left="0" w:firstLine="567"/>
        <w:jc w:val="both"/>
      </w:pPr>
      <w:r>
        <w:t>невозможность установления содержания представленных документов;</w:t>
      </w:r>
    </w:p>
    <w:p w:rsidR="005E78FF" w:rsidRDefault="005E78FF" w:rsidP="00C27662">
      <w:pPr>
        <w:numPr>
          <w:ilvl w:val="0"/>
          <w:numId w:val="39"/>
        </w:numPr>
        <w:tabs>
          <w:tab w:val="clear" w:pos="1060"/>
          <w:tab w:val="num" w:pos="0"/>
        </w:tabs>
        <w:ind w:left="0" w:firstLine="567"/>
        <w:jc w:val="both"/>
      </w:pPr>
      <w:r>
        <w:t>представленные документы исполнены карандашом.</w:t>
      </w:r>
    </w:p>
    <w:p w:rsidR="00F10FF0" w:rsidRDefault="00F10FF0" w:rsidP="00C27662">
      <w:pPr>
        <w:numPr>
          <w:ilvl w:val="1"/>
          <w:numId w:val="3"/>
        </w:numPr>
        <w:ind w:left="0" w:firstLine="567"/>
        <w:jc w:val="both"/>
      </w:pPr>
      <w:r>
        <w:t>Основаниями для отказа в предоставлении муниципальной услуги</w:t>
      </w:r>
      <w:r w:rsidR="00C27662">
        <w:t xml:space="preserve"> </w:t>
      </w:r>
      <w:r>
        <w:t>являются:</w:t>
      </w:r>
    </w:p>
    <w:p w:rsidR="00B22602" w:rsidRDefault="00B22602" w:rsidP="00F6503D">
      <w:pPr>
        <w:numPr>
          <w:ilvl w:val="0"/>
          <w:numId w:val="7"/>
        </w:numPr>
        <w:tabs>
          <w:tab w:val="clear" w:pos="2340"/>
          <w:tab w:val="num" w:pos="0"/>
        </w:tabs>
        <w:ind w:left="0" w:firstLine="567"/>
        <w:jc w:val="both"/>
      </w:pPr>
      <w:r>
        <w:t>письменное заявление заявителя об отказе в предоставлении муниципальной  услуги;</w:t>
      </w:r>
    </w:p>
    <w:p w:rsidR="00FD5591" w:rsidRPr="004F7AD2" w:rsidRDefault="00FD5591" w:rsidP="009D5C0A">
      <w:pPr>
        <w:pStyle w:val="20"/>
        <w:tabs>
          <w:tab w:val="num" w:pos="0"/>
        </w:tabs>
        <w:ind w:firstLine="567"/>
        <w:rPr>
          <w:iCs/>
        </w:rPr>
      </w:pPr>
      <w:r>
        <w:rPr>
          <w:iCs/>
        </w:rPr>
        <w:t xml:space="preserve">-   </w:t>
      </w:r>
      <w:r w:rsidRPr="004F7AD2">
        <w:rPr>
          <w:iCs/>
        </w:rPr>
        <w:t>отсутствует на момент обращения заявителя свободное муниципальное имущество, которое может быть передано в аренду;</w:t>
      </w:r>
    </w:p>
    <w:p w:rsidR="00FD5591" w:rsidRPr="004F7AD2" w:rsidRDefault="00FD5591" w:rsidP="009D5C0A">
      <w:pPr>
        <w:pStyle w:val="20"/>
        <w:tabs>
          <w:tab w:val="num" w:pos="0"/>
        </w:tabs>
        <w:ind w:firstLine="567"/>
        <w:rPr>
          <w:iCs/>
        </w:rPr>
      </w:pPr>
      <w:r>
        <w:rPr>
          <w:iCs/>
        </w:rPr>
        <w:t xml:space="preserve">- </w:t>
      </w:r>
      <w:r w:rsidRPr="004F7AD2">
        <w:rPr>
          <w:iCs/>
        </w:rPr>
        <w:t>в отношении указанного в заявлении заявителя муниципального имущества прин</w:t>
      </w:r>
      <w:r w:rsidRPr="004F7AD2">
        <w:rPr>
          <w:iCs/>
        </w:rPr>
        <w:t>я</w:t>
      </w:r>
      <w:r w:rsidRPr="004F7AD2">
        <w:rPr>
          <w:iCs/>
        </w:rPr>
        <w:t>то решение о проведении торгов;</w:t>
      </w:r>
    </w:p>
    <w:p w:rsidR="00FD5591" w:rsidRPr="004F7AD2" w:rsidRDefault="00FD5591" w:rsidP="009D5C0A">
      <w:pPr>
        <w:pStyle w:val="20"/>
        <w:tabs>
          <w:tab w:val="num" w:pos="0"/>
        </w:tabs>
        <w:ind w:firstLine="567"/>
        <w:rPr>
          <w:iCs/>
        </w:rPr>
      </w:pPr>
      <w:r>
        <w:rPr>
          <w:iCs/>
        </w:rPr>
        <w:t xml:space="preserve">- </w:t>
      </w:r>
      <w:r w:rsidRPr="004F7AD2">
        <w:rPr>
          <w:iCs/>
        </w:rPr>
        <w:t>в отношении указанного в заявлении заявителя муниципального имущества принято решение о предоставлении его государственным органам, органам мес</w:t>
      </w:r>
      <w:r w:rsidRPr="004F7AD2">
        <w:rPr>
          <w:iCs/>
        </w:rPr>
        <w:t>т</w:t>
      </w:r>
      <w:r w:rsidRPr="004F7AD2">
        <w:rPr>
          <w:iCs/>
        </w:rPr>
        <w:t xml:space="preserve">ного самоуправления </w:t>
      </w:r>
      <w:r w:rsidR="00B25A9A">
        <w:rPr>
          <w:iCs/>
        </w:rPr>
        <w:t>Маслянинского</w:t>
      </w:r>
      <w:r w:rsidR="00C27662">
        <w:rPr>
          <w:iCs/>
        </w:rPr>
        <w:t xml:space="preserve"> </w:t>
      </w:r>
      <w:r w:rsidRPr="004F7AD2">
        <w:rPr>
          <w:iCs/>
        </w:rPr>
        <w:t xml:space="preserve">района Новосибирской </w:t>
      </w:r>
      <w:r w:rsidR="00C27662">
        <w:rPr>
          <w:iCs/>
        </w:rPr>
        <w:t xml:space="preserve">области, муниципальным органам </w:t>
      </w:r>
      <w:r w:rsidR="00B25A9A">
        <w:rPr>
          <w:iCs/>
        </w:rPr>
        <w:t>Маслянинского</w:t>
      </w:r>
      <w:r w:rsidR="00C27662">
        <w:rPr>
          <w:iCs/>
        </w:rPr>
        <w:t xml:space="preserve"> </w:t>
      </w:r>
      <w:r w:rsidRPr="004F7AD2">
        <w:rPr>
          <w:iCs/>
        </w:rPr>
        <w:t xml:space="preserve"> района Новосибирской области, государственным и муниципальным учреждениям;</w:t>
      </w:r>
    </w:p>
    <w:p w:rsidR="00F10FF0" w:rsidRDefault="00FD5591" w:rsidP="009D5C0A">
      <w:pPr>
        <w:tabs>
          <w:tab w:val="num" w:pos="0"/>
        </w:tabs>
        <w:ind w:firstLine="567"/>
        <w:jc w:val="both"/>
      </w:pPr>
      <w:r>
        <w:rPr>
          <w:iCs/>
        </w:rPr>
        <w:t xml:space="preserve">         - </w:t>
      </w:r>
      <w:r w:rsidRPr="004F7AD2">
        <w:rPr>
          <w:iCs/>
        </w:rPr>
        <w:t>указанное в заявлении заявителя муниципальное имущество является пре</w:t>
      </w:r>
      <w:r w:rsidRPr="004F7AD2">
        <w:rPr>
          <w:iCs/>
        </w:rPr>
        <w:t>д</w:t>
      </w:r>
      <w:r w:rsidRPr="004F7AD2">
        <w:rPr>
          <w:iCs/>
        </w:rPr>
        <w:t>метом действующего договора аренды, безвозмездного пользования.</w:t>
      </w:r>
    </w:p>
    <w:p w:rsidR="009D2E8C" w:rsidRDefault="00F10FF0" w:rsidP="009D5C0A">
      <w:pPr>
        <w:tabs>
          <w:tab w:val="num" w:pos="0"/>
        </w:tabs>
        <w:ind w:firstLine="567"/>
        <w:jc w:val="both"/>
      </w:pPr>
      <w: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947C51" w:rsidRDefault="00947C51" w:rsidP="009D5C0A">
      <w:pPr>
        <w:numPr>
          <w:ilvl w:val="1"/>
          <w:numId w:val="3"/>
        </w:numPr>
        <w:tabs>
          <w:tab w:val="num" w:pos="0"/>
        </w:tabs>
        <w:ind w:left="0" w:firstLine="567"/>
        <w:jc w:val="both"/>
      </w:pPr>
      <w:r>
        <w:t xml:space="preserve">Услуги, </w:t>
      </w:r>
      <w:r w:rsidR="00B22602">
        <w:t>являющиеся</w:t>
      </w:r>
      <w:r>
        <w:t xml:space="preserve"> необходимыми и обязательными для предоставления </w:t>
      </w:r>
      <w:r w:rsidR="009D2E8C">
        <w:t>муниципальной</w:t>
      </w:r>
      <w:r>
        <w:t xml:space="preserve"> услуги:</w:t>
      </w:r>
      <w:r w:rsidR="00DA05A3">
        <w:t xml:space="preserve"> данные услуги отсутствуют.</w:t>
      </w:r>
    </w:p>
    <w:p w:rsidR="00947C51" w:rsidRDefault="00947C51" w:rsidP="009D5C0A">
      <w:pPr>
        <w:numPr>
          <w:ilvl w:val="1"/>
          <w:numId w:val="3"/>
        </w:numPr>
        <w:tabs>
          <w:tab w:val="clear" w:pos="1000"/>
          <w:tab w:val="num" w:pos="0"/>
        </w:tabs>
        <w:ind w:left="0" w:firstLine="567"/>
        <w:jc w:val="both"/>
      </w:pPr>
      <w:r>
        <w:t xml:space="preserve">Размер платы, взимаемой с заявителя при предоставлении муниципальной услуги: </w:t>
      </w:r>
    </w:p>
    <w:p w:rsidR="00947C51" w:rsidRPr="00120B21" w:rsidRDefault="00120B21" w:rsidP="009D5C0A">
      <w:pPr>
        <w:tabs>
          <w:tab w:val="num" w:pos="0"/>
          <w:tab w:val="left" w:pos="540"/>
        </w:tabs>
        <w:ind w:firstLine="567"/>
        <w:jc w:val="both"/>
      </w:pPr>
      <w:r>
        <w:t>Муниципальная услуга предоставляется бесплатно.</w:t>
      </w:r>
    </w:p>
    <w:p w:rsidR="00947C51" w:rsidRPr="00BA1363" w:rsidRDefault="00947C51" w:rsidP="009D5C0A">
      <w:pPr>
        <w:numPr>
          <w:ilvl w:val="1"/>
          <w:numId w:val="3"/>
        </w:numPr>
        <w:tabs>
          <w:tab w:val="clear" w:pos="1000"/>
          <w:tab w:val="num" w:pos="0"/>
        </w:tabs>
        <w:ind w:left="0" w:firstLine="567"/>
        <w:jc w:val="both"/>
      </w:pPr>
      <w:r>
        <w:t>Максимальное время ожидания в очереди при подаче заявления о предоставлении</w:t>
      </w:r>
      <w:r w:rsidR="008F1BFF">
        <w:t xml:space="preserve"> </w:t>
      </w:r>
      <w:r>
        <w:t xml:space="preserve">муниципальной услуги не </w:t>
      </w:r>
      <w:r w:rsidR="002705D8">
        <w:t>должно</w:t>
      </w:r>
      <w:r w:rsidR="005C3BF1">
        <w:t xml:space="preserve"> </w:t>
      </w:r>
      <w:r>
        <w:t>превышать</w:t>
      </w:r>
      <w:r w:rsidR="008F1BFF">
        <w:t xml:space="preserve"> </w:t>
      </w:r>
      <w:r w:rsidR="005C3BF1">
        <w:t>15</w:t>
      </w:r>
      <w:r>
        <w:t xml:space="preserve"> минут.</w:t>
      </w:r>
    </w:p>
    <w:p w:rsidR="00947C51" w:rsidRDefault="00947C51" w:rsidP="009D5C0A">
      <w:pPr>
        <w:numPr>
          <w:ilvl w:val="1"/>
          <w:numId w:val="3"/>
        </w:numPr>
        <w:tabs>
          <w:tab w:val="clear" w:pos="1000"/>
          <w:tab w:val="num" w:pos="0"/>
        </w:tabs>
        <w:ind w:left="0" w:firstLine="567"/>
        <w:jc w:val="both"/>
      </w:pPr>
      <w:r>
        <w:t>Срок и порядок регистрации запроса заявителя о предоставлении муниципальной услуги и услуги:</w:t>
      </w:r>
      <w:r w:rsidR="00120B21">
        <w:t xml:space="preserve"> </w:t>
      </w:r>
    </w:p>
    <w:p w:rsidR="00947C51" w:rsidRDefault="00947C51" w:rsidP="009D5C0A">
      <w:pPr>
        <w:tabs>
          <w:tab w:val="num" w:pos="0"/>
        </w:tabs>
        <w:ind w:firstLine="567"/>
        <w:jc w:val="both"/>
      </w:pPr>
      <w: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w:t>
      </w:r>
      <w:r w:rsidR="008F1BFF">
        <w:t xml:space="preserve"> </w:t>
      </w:r>
      <w:r>
        <w:t xml:space="preserve">поступления письменной корреспонденции (почтой), один день со дня поступления запроса через электронные каналы связи (электронной почтой); </w:t>
      </w:r>
    </w:p>
    <w:p w:rsidR="00BA1363" w:rsidRPr="00BA1363" w:rsidRDefault="00BA1363" w:rsidP="009D5C0A">
      <w:pPr>
        <w:tabs>
          <w:tab w:val="num" w:pos="0"/>
        </w:tabs>
        <w:ind w:firstLine="567"/>
        <w:jc w:val="both"/>
      </w:pPr>
      <w:r>
        <w:t>Запросы заявителя регистрируются в журнале регистрации заявлений на предоставление муниципальной услуги.</w:t>
      </w:r>
    </w:p>
    <w:p w:rsidR="00947C51" w:rsidRDefault="00947C51" w:rsidP="009D5C0A">
      <w:pPr>
        <w:numPr>
          <w:ilvl w:val="1"/>
          <w:numId w:val="3"/>
        </w:numPr>
        <w:tabs>
          <w:tab w:val="clear" w:pos="1000"/>
          <w:tab w:val="num" w:pos="0"/>
        </w:tabs>
        <w:ind w:left="0" w:firstLine="567"/>
        <w:jc w:val="both"/>
      </w:pPr>
      <w:r>
        <w:t>Требования к помещениям, в которых предоставляется муниципальная услуга:</w:t>
      </w:r>
    </w:p>
    <w:p w:rsidR="00947C51" w:rsidRDefault="00120B21" w:rsidP="009D5C0A">
      <w:pPr>
        <w:numPr>
          <w:ilvl w:val="2"/>
          <w:numId w:val="3"/>
        </w:numPr>
        <w:tabs>
          <w:tab w:val="clear" w:pos="1758"/>
          <w:tab w:val="num" w:pos="0"/>
        </w:tabs>
        <w:ind w:left="0" w:firstLine="567"/>
        <w:jc w:val="both"/>
      </w:pPr>
      <w:r>
        <w:lastRenderedPageBreak/>
        <w:t>В А</w:t>
      </w:r>
      <w:r w:rsidR="00947C51">
        <w:t xml:space="preserve">дминистрации </w:t>
      </w:r>
      <w:r w:rsidR="009D5C0A">
        <w:t xml:space="preserve">муниципального образования </w:t>
      </w:r>
      <w:r w:rsidR="00947C51">
        <w:t>прием заявителей</w:t>
      </w:r>
      <w:r w:rsidR="00365179">
        <w:t xml:space="preserve"> </w:t>
      </w:r>
      <w:r w:rsidR="00947C51">
        <w:t>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947C51" w:rsidRDefault="00947C51" w:rsidP="009D5C0A">
      <w:pPr>
        <w:numPr>
          <w:ilvl w:val="0"/>
          <w:numId w:val="7"/>
        </w:numPr>
        <w:tabs>
          <w:tab w:val="clear" w:pos="2340"/>
          <w:tab w:val="num" w:pos="0"/>
        </w:tabs>
        <w:ind w:left="0" w:firstLine="567"/>
        <w:jc w:val="both"/>
      </w:pPr>
      <w:r>
        <w:t>соблюдение санитарно-эпидемиологических правил и нормативов, правил противопожарной безопасности;</w:t>
      </w:r>
    </w:p>
    <w:p w:rsidR="00947C51" w:rsidRDefault="00947C51" w:rsidP="009D5C0A">
      <w:pPr>
        <w:numPr>
          <w:ilvl w:val="0"/>
          <w:numId w:val="7"/>
        </w:numPr>
        <w:tabs>
          <w:tab w:val="clear" w:pos="2340"/>
          <w:tab w:val="num" w:pos="0"/>
        </w:tabs>
        <w:ind w:left="0" w:firstLine="567"/>
        <w:jc w:val="both"/>
      </w:pPr>
      <w:r>
        <w:t>оборудование местами общественного пользования (туалеты) и местами для хранения верхней одежды.</w:t>
      </w:r>
    </w:p>
    <w:p w:rsidR="00947C51" w:rsidRDefault="00947C51" w:rsidP="009D5C0A">
      <w:pPr>
        <w:numPr>
          <w:ilvl w:val="2"/>
          <w:numId w:val="3"/>
        </w:numPr>
        <w:tabs>
          <w:tab w:val="clear" w:pos="1758"/>
          <w:tab w:val="num" w:pos="0"/>
        </w:tabs>
        <w:ind w:left="0" w:firstLine="567"/>
        <w:jc w:val="both"/>
      </w:pPr>
      <w:r>
        <w:t>Требования к местам для ожидания:</w:t>
      </w:r>
    </w:p>
    <w:p w:rsidR="00947C51" w:rsidRDefault="00947C51" w:rsidP="009D5C0A">
      <w:pPr>
        <w:numPr>
          <w:ilvl w:val="0"/>
          <w:numId w:val="7"/>
        </w:numPr>
        <w:tabs>
          <w:tab w:val="clear" w:pos="2340"/>
          <w:tab w:val="num" w:pos="0"/>
        </w:tabs>
        <w:ind w:left="0" w:firstLine="567"/>
        <w:jc w:val="both"/>
      </w:pPr>
      <w:r>
        <w:t>места для ожидания оборудуются стульями и (или) кресельными секциями, и (или) скамьями;</w:t>
      </w:r>
    </w:p>
    <w:p w:rsidR="00947C51" w:rsidRDefault="00947C51" w:rsidP="009D5C0A">
      <w:pPr>
        <w:numPr>
          <w:ilvl w:val="0"/>
          <w:numId w:val="7"/>
        </w:numPr>
        <w:tabs>
          <w:tab w:val="clear" w:pos="2340"/>
          <w:tab w:val="num" w:pos="0"/>
        </w:tabs>
        <w:ind w:left="0" w:firstLine="567"/>
        <w:jc w:val="both"/>
      </w:pPr>
      <w:r>
        <w:t>места для ожидания находятся в холле (зале) или ином специально приспособленном помещении;</w:t>
      </w:r>
    </w:p>
    <w:p w:rsidR="00947C51" w:rsidRDefault="00947C51" w:rsidP="009D5C0A">
      <w:pPr>
        <w:numPr>
          <w:ilvl w:val="0"/>
          <w:numId w:val="7"/>
        </w:numPr>
        <w:tabs>
          <w:tab w:val="clear" w:pos="2340"/>
          <w:tab w:val="num" w:pos="0"/>
        </w:tabs>
        <w:ind w:left="0" w:firstLine="567"/>
        <w:jc w:val="both"/>
      </w:pPr>
      <w:r>
        <w:t xml:space="preserve">в местах для ожидания предусматриваются места для получения информации о </w:t>
      </w:r>
      <w:r w:rsidR="00FD5208">
        <w:t>муниципальной</w:t>
      </w:r>
      <w:r>
        <w:t xml:space="preserve"> услуге.</w:t>
      </w:r>
    </w:p>
    <w:p w:rsidR="00947C51" w:rsidRDefault="00947C51" w:rsidP="009D5C0A">
      <w:pPr>
        <w:numPr>
          <w:ilvl w:val="2"/>
          <w:numId w:val="3"/>
        </w:numPr>
        <w:tabs>
          <w:tab w:val="clear" w:pos="1758"/>
          <w:tab w:val="num" w:pos="0"/>
        </w:tabs>
        <w:ind w:left="0" w:firstLine="567"/>
        <w:jc w:val="both"/>
      </w:pPr>
      <w:r>
        <w:t>Требования к местам для получения информации о муниципальной услуге:</w:t>
      </w:r>
    </w:p>
    <w:p w:rsidR="00947C51" w:rsidRDefault="00947C51" w:rsidP="00F6503D">
      <w:pPr>
        <w:numPr>
          <w:ilvl w:val="0"/>
          <w:numId w:val="7"/>
        </w:numPr>
        <w:tabs>
          <w:tab w:val="clear" w:pos="2340"/>
          <w:tab w:val="num" w:pos="0"/>
        </w:tabs>
        <w:ind w:left="0" w:firstLine="567"/>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947C51" w:rsidRDefault="00947C51" w:rsidP="00F6503D">
      <w:pPr>
        <w:numPr>
          <w:ilvl w:val="0"/>
          <w:numId w:val="7"/>
        </w:numPr>
        <w:tabs>
          <w:tab w:val="clear" w:pos="2340"/>
          <w:tab w:val="num" w:pos="0"/>
        </w:tabs>
        <w:ind w:left="0" w:firstLine="567"/>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w:t>
      </w:r>
      <w:r w:rsidR="00F6503D">
        <w:t>услуги, и образцы из заполнения;</w:t>
      </w:r>
      <w:r>
        <w:t xml:space="preserve"> </w:t>
      </w:r>
    </w:p>
    <w:p w:rsidR="00947C51" w:rsidRDefault="00F6503D" w:rsidP="00F6503D">
      <w:pPr>
        <w:numPr>
          <w:ilvl w:val="0"/>
          <w:numId w:val="7"/>
        </w:numPr>
        <w:tabs>
          <w:tab w:val="clear" w:pos="2340"/>
          <w:tab w:val="num" w:pos="0"/>
        </w:tabs>
        <w:ind w:left="0" w:firstLine="567"/>
        <w:jc w:val="both"/>
      </w:pPr>
      <w:r>
        <w:t>и</w:t>
      </w:r>
      <w:r w:rsidR="00947C51">
        <w:t>нформационные материалы,</w:t>
      </w:r>
      <w:r w:rsidR="008F1BFF">
        <w:t xml:space="preserve"> </w:t>
      </w:r>
      <w:r w:rsidR="00947C51">
        <w:t>размещаемые на информационных стендах, обновляются по мере изменения действующего законодательства, регулирующего предоставление муниципально</w:t>
      </w:r>
      <w:r>
        <w:t>й услуги, и справочных сведений.</w:t>
      </w:r>
    </w:p>
    <w:p w:rsidR="00947C51" w:rsidRDefault="00947C51" w:rsidP="00F6503D">
      <w:pPr>
        <w:numPr>
          <w:ilvl w:val="2"/>
          <w:numId w:val="3"/>
        </w:numPr>
        <w:tabs>
          <w:tab w:val="clear" w:pos="1758"/>
          <w:tab w:val="num" w:pos="0"/>
        </w:tabs>
        <w:ind w:left="0" w:firstLine="567"/>
        <w:jc w:val="both"/>
      </w:pPr>
      <w:r>
        <w:t>Требования к местам приема заявителей:</w:t>
      </w:r>
    </w:p>
    <w:p w:rsidR="00947C51" w:rsidRDefault="00947C51" w:rsidP="00F6503D">
      <w:pPr>
        <w:numPr>
          <w:ilvl w:val="0"/>
          <w:numId w:val="7"/>
        </w:numPr>
        <w:tabs>
          <w:tab w:val="clear" w:pos="2340"/>
          <w:tab w:val="num" w:pos="0"/>
        </w:tabs>
        <w:ind w:left="0" w:firstLine="567"/>
        <w:jc w:val="both"/>
      </w:pPr>
      <w:r>
        <w:t>Прием заявителей, заполнение заявлений о предоставлении муниципальной услуги осуществляется</w:t>
      </w:r>
      <w:r w:rsidR="008F1BFF">
        <w:t xml:space="preserve"> </w:t>
      </w:r>
      <w:r>
        <w:t>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w:t>
      </w:r>
      <w:r w:rsidR="00F6503D">
        <w:t>ении места для приема заявителя;</w:t>
      </w:r>
    </w:p>
    <w:p w:rsidR="00947C51" w:rsidRDefault="00947C51" w:rsidP="00F6503D">
      <w:pPr>
        <w:numPr>
          <w:ilvl w:val="0"/>
          <w:numId w:val="7"/>
        </w:numPr>
        <w:tabs>
          <w:tab w:val="clear" w:pos="2340"/>
          <w:tab w:val="num" w:pos="0"/>
        </w:tabs>
        <w:ind w:left="0" w:firstLine="567"/>
        <w:jc w:val="both"/>
      </w:pPr>
      <w:r>
        <w:t>Специалисты, осуществляющие прием заявителей, обеспечиваются личными и (или) настольным</w:t>
      </w:r>
      <w:r w:rsidR="00F6503D">
        <w:t>и идентификационными карточками;</w:t>
      </w:r>
    </w:p>
    <w:p w:rsidR="00947C51" w:rsidRDefault="00947C51" w:rsidP="00F6503D">
      <w:pPr>
        <w:numPr>
          <w:ilvl w:val="0"/>
          <w:numId w:val="7"/>
        </w:numPr>
        <w:tabs>
          <w:tab w:val="clear" w:pos="2340"/>
          <w:tab w:val="num" w:pos="0"/>
        </w:tabs>
        <w:ind w:left="0" w:firstLine="567"/>
        <w:jc w:val="both"/>
      </w:pPr>
      <w:r>
        <w:t>Рабочее место специалиста, осуществляющего прием заявителей, оборудовано персональным компьютером и печатающим устройством;</w:t>
      </w:r>
    </w:p>
    <w:p w:rsidR="00947C51" w:rsidRDefault="00947C51" w:rsidP="00F6503D">
      <w:pPr>
        <w:numPr>
          <w:ilvl w:val="0"/>
          <w:numId w:val="7"/>
        </w:numPr>
        <w:tabs>
          <w:tab w:val="clear" w:pos="2340"/>
          <w:tab w:val="num" w:pos="0"/>
        </w:tabs>
        <w:ind w:left="0" w:firstLine="567"/>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947C51" w:rsidRDefault="00947C51" w:rsidP="00F6503D">
      <w:pPr>
        <w:numPr>
          <w:ilvl w:val="0"/>
          <w:numId w:val="7"/>
        </w:numPr>
        <w:tabs>
          <w:tab w:val="clear" w:pos="2340"/>
          <w:tab w:val="num" w:pos="0"/>
        </w:tabs>
        <w:ind w:left="0" w:firstLine="567"/>
        <w:jc w:val="both"/>
      </w:pPr>
      <w:r>
        <w:t>Места для приема заявителей оборудуются стульями и столами для обеспечения возможности заполнения заявлений о предоставлении муниципальной</w:t>
      </w:r>
      <w:r w:rsidR="008F1BFF">
        <w:t xml:space="preserve"> </w:t>
      </w:r>
      <w:r>
        <w:t>услуги и оформления документов.</w:t>
      </w:r>
    </w:p>
    <w:p w:rsidR="00947C51" w:rsidRDefault="00947C51" w:rsidP="00F6503D">
      <w:pPr>
        <w:numPr>
          <w:ilvl w:val="1"/>
          <w:numId w:val="3"/>
        </w:numPr>
        <w:tabs>
          <w:tab w:val="clear" w:pos="1000"/>
          <w:tab w:val="num" w:pos="0"/>
        </w:tabs>
        <w:ind w:left="0" w:firstLine="567"/>
        <w:jc w:val="both"/>
      </w:pPr>
      <w:r>
        <w:lastRenderedPageBreak/>
        <w:t>Показатели качества и доступности предоставления муниципальной услуги:</w:t>
      </w:r>
    </w:p>
    <w:p w:rsidR="00947C51" w:rsidRDefault="00947C51" w:rsidP="00F6503D">
      <w:pPr>
        <w:numPr>
          <w:ilvl w:val="2"/>
          <w:numId w:val="3"/>
        </w:numPr>
        <w:tabs>
          <w:tab w:val="clear" w:pos="1758"/>
          <w:tab w:val="num" w:pos="0"/>
        </w:tabs>
        <w:ind w:left="0" w:firstLine="567"/>
        <w:jc w:val="both"/>
      </w:pPr>
      <w:r>
        <w:t>Показатели качества муниципальной услуги:</w:t>
      </w:r>
    </w:p>
    <w:p w:rsidR="00947C51" w:rsidRDefault="00947C51" w:rsidP="00F6503D">
      <w:pPr>
        <w:numPr>
          <w:ilvl w:val="0"/>
          <w:numId w:val="7"/>
        </w:numPr>
        <w:tabs>
          <w:tab w:val="clear" w:pos="2340"/>
          <w:tab w:val="num" w:pos="0"/>
        </w:tabs>
        <w:ind w:left="0" w:firstLine="567"/>
        <w:jc w:val="both"/>
      </w:pPr>
      <w:r>
        <w:t xml:space="preserve">выполнение должностными лицами, </w:t>
      </w:r>
      <w:r w:rsidR="00FD5208">
        <w:t>сотрудниками Администрации</w:t>
      </w:r>
      <w:r w:rsidR="00F6503D">
        <w:t xml:space="preserve"> муниципального образования </w:t>
      </w:r>
      <w:r>
        <w:t xml:space="preserve">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947C51" w:rsidRDefault="00947C51" w:rsidP="00F6503D">
      <w:pPr>
        <w:numPr>
          <w:ilvl w:val="0"/>
          <w:numId w:val="7"/>
        </w:numPr>
        <w:tabs>
          <w:tab w:val="clear" w:pos="2340"/>
          <w:tab w:val="num" w:pos="0"/>
        </w:tabs>
        <w:ind w:left="0" w:firstLine="567"/>
        <w:jc w:val="both"/>
      </w:pPr>
      <w:r>
        <w:t xml:space="preserve">отсутствие обоснованных жалоб на действия (бездействие) должностных лиц, </w:t>
      </w:r>
      <w:r w:rsidR="00FD5208">
        <w:t>сотрудников Администрации</w:t>
      </w:r>
      <w:r w:rsidR="00F6503D">
        <w:t xml:space="preserve"> муниципального образования</w:t>
      </w:r>
      <w:r>
        <w:t xml:space="preserve"> при предоставлении муниципальной услуги.</w:t>
      </w:r>
    </w:p>
    <w:p w:rsidR="00947C51" w:rsidRPr="00C81567" w:rsidRDefault="00947C51" w:rsidP="00F6503D">
      <w:pPr>
        <w:numPr>
          <w:ilvl w:val="2"/>
          <w:numId w:val="3"/>
        </w:numPr>
        <w:tabs>
          <w:tab w:val="clear" w:pos="1758"/>
          <w:tab w:val="num" w:pos="0"/>
        </w:tabs>
        <w:ind w:left="0" w:firstLine="567"/>
        <w:jc w:val="both"/>
      </w:pPr>
      <w:r>
        <w:t>Показатели доступности предоставления</w:t>
      </w:r>
      <w:r w:rsidR="008F1BFF">
        <w:t xml:space="preserve"> </w:t>
      </w:r>
      <w:r>
        <w:t>муниципальной услуги:</w:t>
      </w:r>
    </w:p>
    <w:p w:rsidR="00BA1363" w:rsidRPr="00BA1363" w:rsidRDefault="000F2957" w:rsidP="00F6503D">
      <w:pPr>
        <w:numPr>
          <w:ilvl w:val="0"/>
          <w:numId w:val="7"/>
        </w:numPr>
        <w:tabs>
          <w:tab w:val="clear" w:pos="2340"/>
          <w:tab w:val="num" w:pos="0"/>
        </w:tabs>
        <w:ind w:left="0" w:firstLine="567"/>
        <w:jc w:val="both"/>
      </w:pPr>
      <w:r w:rsidRPr="002B701B">
        <w:t xml:space="preserve">доля заявителей, получивших </w:t>
      </w:r>
      <w:r w:rsidR="00383008">
        <w:t>предоставление в аренду имущества муниципальной казны без проведения торгов</w:t>
      </w:r>
      <w:r w:rsidRPr="000F2957">
        <w:t xml:space="preserve"> </w:t>
      </w:r>
      <w:r w:rsidRPr="002B701B">
        <w:t xml:space="preserve">по отношению к общему количеству </w:t>
      </w:r>
      <w:r w:rsidR="00BA1363">
        <w:t>граждан, принадлежащих категориям, упомянутым</w:t>
      </w:r>
      <w:r w:rsidR="00BA1363" w:rsidRPr="00BA1363">
        <w:t xml:space="preserve"> в пункте 1.2. настоящего регламента, обратившихся за получением муниципальной услуги</w:t>
      </w:r>
      <w:r w:rsidR="00BA1363">
        <w:t>;</w:t>
      </w:r>
    </w:p>
    <w:p w:rsidR="000F2957" w:rsidRDefault="00BA1363" w:rsidP="00F6503D">
      <w:pPr>
        <w:numPr>
          <w:ilvl w:val="0"/>
          <w:numId w:val="7"/>
        </w:numPr>
        <w:tabs>
          <w:tab w:val="clear" w:pos="2340"/>
          <w:tab w:val="num" w:pos="0"/>
        </w:tabs>
        <w:ind w:left="0" w:firstLine="567"/>
        <w:jc w:val="both"/>
      </w:pPr>
      <w:r>
        <w:t xml:space="preserve">полнота и достоверность информации о муниципальной услуге, </w:t>
      </w:r>
      <w:r w:rsidR="000F2957">
        <w:t xml:space="preserve">о порядке и стандарте предоставления муниципальной услуги, об образцах оформления документов, необходимых для предоставления </w:t>
      </w:r>
      <w:r w:rsidR="00C81567">
        <w:t>муниципальной услуги</w:t>
      </w:r>
      <w:r w:rsidR="000F2957">
        <w:t>, размещенных на информационн</w:t>
      </w:r>
      <w:r w:rsidR="00C81567">
        <w:t>ых стендах, на Интернет-ресурсе</w:t>
      </w:r>
      <w:r w:rsidR="000F2957">
        <w:t xml:space="preserve"> </w:t>
      </w:r>
      <w:r w:rsidR="00C81567">
        <w:t>А</w:t>
      </w:r>
      <w:r w:rsidR="000F2957">
        <w:t>дминистрации</w:t>
      </w:r>
      <w:r w:rsidR="00F6503D">
        <w:t xml:space="preserve"> муниципального образования</w:t>
      </w:r>
      <w:r w:rsidR="00C81567">
        <w:t xml:space="preserve">, </w:t>
      </w:r>
      <w:r w:rsidR="008C66F2">
        <w:t>«</w:t>
      </w:r>
      <w:r w:rsidR="00C81567">
        <w:t>Едином портале государственных и муниципальных услуг</w:t>
      </w:r>
      <w:r w:rsidR="008C66F2">
        <w:t xml:space="preserve"> (функций)»</w:t>
      </w:r>
      <w:r w:rsidR="000F2957">
        <w:t>;</w:t>
      </w:r>
    </w:p>
    <w:p w:rsidR="00947C51" w:rsidRDefault="00947C51" w:rsidP="00F6503D">
      <w:pPr>
        <w:numPr>
          <w:ilvl w:val="0"/>
          <w:numId w:val="7"/>
        </w:numPr>
        <w:tabs>
          <w:tab w:val="clear" w:pos="2340"/>
          <w:tab w:val="num" w:pos="0"/>
        </w:tabs>
        <w:ind w:left="0" w:firstLine="567"/>
        <w:jc w:val="both"/>
      </w:pPr>
      <w:r>
        <w:t>пешеходная доступность от остано</w:t>
      </w:r>
      <w:r w:rsidR="00F6503D">
        <w:t>вок общественного транспорта до</w:t>
      </w:r>
      <w:r>
        <w:t xml:space="preserve"> здания</w:t>
      </w:r>
      <w:r w:rsidR="008C66F2">
        <w:t xml:space="preserve"> </w:t>
      </w:r>
      <w:r>
        <w:t>Администрации</w:t>
      </w:r>
      <w:r w:rsidR="00F6503D">
        <w:t xml:space="preserve"> муниципального образования</w:t>
      </w:r>
      <w:r>
        <w:t>;</w:t>
      </w:r>
    </w:p>
    <w:p w:rsidR="00947C51" w:rsidRDefault="00947C51" w:rsidP="00F6503D">
      <w:pPr>
        <w:numPr>
          <w:ilvl w:val="0"/>
          <w:numId w:val="7"/>
        </w:numPr>
        <w:tabs>
          <w:tab w:val="clear" w:pos="2340"/>
          <w:tab w:val="num" w:pos="0"/>
        </w:tabs>
        <w:ind w:left="0" w:firstLine="567"/>
        <w:jc w:val="both"/>
      </w:pPr>
      <w:r>
        <w:t>количество взаимодействий заявителя с должностными лицами при предоставлении муниципальной услуги и их продолжительность;</w:t>
      </w:r>
    </w:p>
    <w:p w:rsidR="00947C51" w:rsidRPr="00C81567" w:rsidRDefault="00947C51" w:rsidP="00F6503D">
      <w:pPr>
        <w:numPr>
          <w:ilvl w:val="0"/>
          <w:numId w:val="7"/>
        </w:numPr>
        <w:tabs>
          <w:tab w:val="clear" w:pos="2340"/>
          <w:tab w:val="num" w:pos="0"/>
        </w:tabs>
        <w:ind w:left="0" w:firstLine="567"/>
        <w:jc w:val="both"/>
      </w:pPr>
      <w:r>
        <w:t>возможность получения информации о ходе предоставления муниципальной услуги, в том числе с использованием информационно-</w:t>
      </w:r>
      <w:r w:rsidR="00C81567">
        <w:t>телекоммуникационных технологий;</w:t>
      </w:r>
    </w:p>
    <w:p w:rsidR="00C81567" w:rsidRDefault="00C81567" w:rsidP="00F6503D">
      <w:pPr>
        <w:numPr>
          <w:ilvl w:val="0"/>
          <w:numId w:val="7"/>
        </w:numPr>
        <w:tabs>
          <w:tab w:val="clear" w:pos="2340"/>
          <w:tab w:val="num" w:pos="0"/>
        </w:tabs>
        <w:ind w:left="0" w:firstLine="567"/>
        <w:jc w:val="both"/>
      </w:pPr>
      <w: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w:t>
      </w:r>
      <w:r w:rsidR="005C3BF1">
        <w:t>рственных и муниципальных услуг;</w:t>
      </w:r>
    </w:p>
    <w:p w:rsidR="005C3BF1" w:rsidRPr="00765868" w:rsidRDefault="005C3BF1" w:rsidP="005C3BF1">
      <w:pPr>
        <w:widowControl w:val="0"/>
        <w:autoSpaceDE w:val="0"/>
        <w:autoSpaceDN w:val="0"/>
        <w:adjustRightInd w:val="0"/>
        <w:ind w:firstLine="567"/>
        <w:jc w:val="both"/>
      </w:pPr>
      <w:r>
        <w:t xml:space="preserve">- </w:t>
      </w:r>
      <w:r w:rsidRPr="00765868">
        <w:t xml:space="preserve">беспрепятственный доступ к месту предоставления </w:t>
      </w:r>
      <w:r>
        <w:t xml:space="preserve">муниципальной </w:t>
      </w:r>
      <w:r w:rsidRPr="00765868">
        <w:t xml:space="preserve">услуги для </w:t>
      </w:r>
      <w:proofErr w:type="spellStart"/>
      <w:r w:rsidRPr="00765868">
        <w:t>маломобильных</w:t>
      </w:r>
      <w:proofErr w:type="spellEnd"/>
      <w:r w:rsidRPr="00765868">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rsidRPr="00765868">
        <w:t>маломобильных</w:t>
      </w:r>
      <w:proofErr w:type="spellEnd"/>
      <w:r w:rsidRPr="00765868">
        <w:t xml:space="preserve"> групп граждан, включая инвалидов, использующих кресла-коляски, собак-проводников);</w:t>
      </w:r>
    </w:p>
    <w:p w:rsidR="005C3BF1" w:rsidRPr="00765868" w:rsidRDefault="005C3BF1" w:rsidP="005C3BF1">
      <w:pPr>
        <w:autoSpaceDE w:val="0"/>
        <w:autoSpaceDN w:val="0"/>
        <w:adjustRightInd w:val="0"/>
        <w:ind w:firstLine="567"/>
        <w:jc w:val="both"/>
      </w:pPr>
      <w:r>
        <w:t xml:space="preserve">- </w:t>
      </w:r>
      <w:r w:rsidRPr="00765868">
        <w:t xml:space="preserve">сопровождение инвалидов, имеющих стойкие расстройства функции зрения и самостоятельного передвижения, и оказание им помощи в месте предоставления </w:t>
      </w:r>
      <w:r>
        <w:t xml:space="preserve">муниципальной </w:t>
      </w:r>
      <w:r w:rsidRPr="00765868">
        <w:t>услуги;</w:t>
      </w:r>
    </w:p>
    <w:p w:rsidR="005C3BF1" w:rsidRPr="00765868" w:rsidRDefault="005C3BF1" w:rsidP="005C3BF1">
      <w:pPr>
        <w:autoSpaceDE w:val="0"/>
        <w:autoSpaceDN w:val="0"/>
        <w:adjustRightInd w:val="0"/>
        <w:ind w:firstLine="567"/>
        <w:jc w:val="both"/>
      </w:pPr>
      <w:r>
        <w:t xml:space="preserve">- </w:t>
      </w:r>
      <w:r w:rsidRPr="00765868">
        <w:t xml:space="preserve">информационные таблички (вывески) размещаются рядом </w:t>
      </w:r>
      <w:proofErr w:type="gramStart"/>
      <w:r w:rsidRPr="00765868">
        <w:t>со</w:t>
      </w:r>
      <w:proofErr w:type="gramEnd"/>
      <w:r w:rsidRPr="00765868">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w:t>
      </w:r>
      <w:r w:rsidRPr="00765868">
        <w:lastRenderedPageBreak/>
        <w:t>предусматривается дублирование необходимой звуковой и зрительной информации;</w:t>
      </w:r>
    </w:p>
    <w:p w:rsidR="005C3BF1" w:rsidRPr="00765868" w:rsidRDefault="005C3BF1" w:rsidP="005C3BF1">
      <w:pPr>
        <w:autoSpaceDE w:val="0"/>
        <w:autoSpaceDN w:val="0"/>
        <w:adjustRightInd w:val="0"/>
        <w:ind w:firstLine="709"/>
        <w:jc w:val="both"/>
      </w:pPr>
      <w:r>
        <w:t xml:space="preserve">- </w:t>
      </w:r>
      <w:r w:rsidRPr="00765868">
        <w:t xml:space="preserve">оказание работниками </w:t>
      </w:r>
      <w:r>
        <w:t xml:space="preserve"> </w:t>
      </w:r>
      <w:r w:rsidRPr="00765868">
        <w:t xml:space="preserve"> помощи инвалидам в преодолении барьеров, мешающих получению ими услуг наравне с другими лицами;</w:t>
      </w:r>
    </w:p>
    <w:p w:rsidR="005C3BF1" w:rsidRPr="00765868" w:rsidRDefault="005C3BF1" w:rsidP="005C3BF1">
      <w:pPr>
        <w:widowControl w:val="0"/>
        <w:autoSpaceDE w:val="0"/>
        <w:autoSpaceDN w:val="0"/>
        <w:adjustRightInd w:val="0"/>
        <w:ind w:firstLine="709"/>
        <w:jc w:val="both"/>
      </w:pPr>
      <w:r>
        <w:t xml:space="preserve">- </w:t>
      </w:r>
      <w:r w:rsidRPr="00765868">
        <w:t xml:space="preserve">оборудование соответствующими информационными указателями пути следования от остановок общественного транспорта до места предоставления </w:t>
      </w:r>
      <w:r>
        <w:t xml:space="preserve">муниципальной </w:t>
      </w:r>
      <w:r w:rsidRPr="00765868">
        <w:t>услуги;</w:t>
      </w:r>
    </w:p>
    <w:p w:rsidR="005C3BF1" w:rsidRPr="00765868" w:rsidRDefault="005C3BF1" w:rsidP="005C3BF1">
      <w:pPr>
        <w:widowControl w:val="0"/>
        <w:autoSpaceDE w:val="0"/>
        <w:autoSpaceDN w:val="0"/>
        <w:adjustRightInd w:val="0"/>
        <w:ind w:firstLine="709"/>
        <w:jc w:val="both"/>
      </w:pPr>
      <w:r>
        <w:t xml:space="preserve">- </w:t>
      </w:r>
      <w:r w:rsidRPr="00765868">
        <w:t>размещение присутственных мест на нижних этажах зданий (строений) для удобства заявителей;</w:t>
      </w:r>
    </w:p>
    <w:p w:rsidR="005C3BF1" w:rsidRPr="009221D1" w:rsidRDefault="005C3BF1" w:rsidP="005C3BF1">
      <w:pPr>
        <w:widowControl w:val="0"/>
        <w:autoSpaceDE w:val="0"/>
        <w:autoSpaceDN w:val="0"/>
        <w:adjustRightInd w:val="0"/>
        <w:ind w:firstLine="709"/>
        <w:jc w:val="both"/>
      </w:pPr>
      <w:r>
        <w:t xml:space="preserve">- </w:t>
      </w:r>
      <w:r w:rsidRPr="00765868">
        <w:t xml:space="preserve">оборудование мест для бесплатной парковки автотранспортных средств, в том числе не менее </w:t>
      </w:r>
      <w:r>
        <w:t>одного</w:t>
      </w:r>
      <w:r w:rsidRPr="00765868">
        <w:t xml:space="preserve"> – для транспортных средств инвалидов, на территории, прилегающей к месту предоставления </w:t>
      </w:r>
      <w:r>
        <w:t>муниципальной услуги.</w:t>
      </w:r>
    </w:p>
    <w:p w:rsidR="005C3BF1" w:rsidRPr="008C66F2" w:rsidRDefault="005C3BF1" w:rsidP="005C3BF1">
      <w:pPr>
        <w:jc w:val="both"/>
      </w:pPr>
    </w:p>
    <w:p w:rsidR="008C66F2" w:rsidRDefault="005B1EB5" w:rsidP="00F6503D">
      <w:pPr>
        <w:numPr>
          <w:ilvl w:val="1"/>
          <w:numId w:val="3"/>
        </w:numPr>
        <w:tabs>
          <w:tab w:val="clear" w:pos="1000"/>
          <w:tab w:val="num" w:pos="0"/>
        </w:tabs>
        <w:ind w:left="0" w:firstLine="568"/>
        <w:jc w:val="both"/>
      </w:pPr>
      <w:r>
        <w:rPr>
          <w:color w:val="auto"/>
          <w:shd w:val="clear" w:color="auto" w:fill="FFFFFF"/>
        </w:rPr>
        <w:t xml:space="preserve">Административные процедуры по приему заявления и документов, необходимых для предоставления муниципальной услуги, а также выдаче </w:t>
      </w:r>
      <w:proofErr w:type="gramStart"/>
      <w:r>
        <w:rPr>
          <w:color w:val="auto"/>
          <w:shd w:val="clear" w:color="auto" w:fill="FFFFFF"/>
        </w:rPr>
        <w:t>документа, являющегося результатом предоставления муниципальной услуги могут</w:t>
      </w:r>
      <w:proofErr w:type="gramEnd"/>
      <w:r>
        <w:rPr>
          <w:color w:val="auto"/>
          <w:shd w:val="clear" w:color="auto" w:fill="FFFFFF"/>
        </w:rPr>
        <w:t xml:space="preserve"> осуществляться   специалистами МФЦ по принципу экстерриториальности,</w:t>
      </w:r>
      <w:r>
        <w:rPr>
          <w:rStyle w:val="apple-converted-space"/>
          <w:color w:val="auto"/>
          <w:shd w:val="clear" w:color="auto" w:fill="FFFFFF"/>
        </w:rPr>
        <w:t> </w:t>
      </w:r>
      <w:r>
        <w:rPr>
          <w:color w:val="auto"/>
          <w:shd w:val="clear" w:color="auto" w:fill="FFFFFF"/>
        </w:rPr>
        <w:t>в соответствии с которым</w:t>
      </w:r>
      <w:r>
        <w:rPr>
          <w:rStyle w:val="apple-converted-space"/>
          <w:color w:val="auto"/>
          <w:shd w:val="clear" w:color="auto" w:fill="FFFFFF"/>
        </w:rPr>
        <w:t> </w:t>
      </w:r>
      <w:r>
        <w:rPr>
          <w:color w:val="auto"/>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Pr>
          <w:color w:val="auto"/>
        </w:rPr>
        <w:t>.</w:t>
      </w:r>
      <w:r>
        <w:rPr>
          <w:color w:val="auto"/>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008C66F2">
        <w:t xml:space="preserve">. </w:t>
      </w:r>
    </w:p>
    <w:p w:rsidR="00947C51" w:rsidRPr="008C66F2" w:rsidRDefault="00947C51" w:rsidP="00F6503D">
      <w:pPr>
        <w:jc w:val="both"/>
      </w:pPr>
    </w:p>
    <w:p w:rsidR="00F12EA8" w:rsidRPr="002B2653" w:rsidRDefault="00F12EA8" w:rsidP="00F12EA8">
      <w:pPr>
        <w:numPr>
          <w:ilvl w:val="0"/>
          <w:numId w:val="3"/>
        </w:numPr>
        <w:jc w:val="center"/>
        <w:rPr>
          <w:b/>
        </w:rPr>
      </w:pPr>
      <w:r>
        <w:rPr>
          <w:b/>
        </w:rPr>
        <w:t>С</w:t>
      </w:r>
      <w:r w:rsidRPr="002B2653">
        <w:rPr>
          <w:b/>
        </w:rPr>
        <w:t>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947C51" w:rsidRDefault="00947C51">
      <w:pPr>
        <w:jc w:val="center"/>
      </w:pPr>
    </w:p>
    <w:p w:rsidR="00947C51" w:rsidRDefault="00947C51" w:rsidP="00F6503D">
      <w:pPr>
        <w:numPr>
          <w:ilvl w:val="1"/>
          <w:numId w:val="3"/>
        </w:numPr>
        <w:tabs>
          <w:tab w:val="clear" w:pos="1000"/>
          <w:tab w:val="num" w:pos="0"/>
        </w:tabs>
        <w:ind w:left="0" w:firstLine="567"/>
        <w:jc w:val="both"/>
      </w:pPr>
      <w:r>
        <w:t xml:space="preserve">Предоставление муниципальной услуги </w:t>
      </w:r>
      <w:r w:rsidR="008C66F2">
        <w:t>состоит из следующей последовательности</w:t>
      </w:r>
      <w:r>
        <w:t xml:space="preserve"> административных процедур:</w:t>
      </w:r>
    </w:p>
    <w:p w:rsidR="005207B2" w:rsidRPr="004F7AD2" w:rsidRDefault="005207B2" w:rsidP="00F6503D">
      <w:pPr>
        <w:tabs>
          <w:tab w:val="num" w:pos="0"/>
        </w:tabs>
        <w:autoSpaceDE w:val="0"/>
        <w:autoSpaceDN w:val="0"/>
        <w:adjustRightInd w:val="0"/>
        <w:ind w:firstLine="567"/>
        <w:jc w:val="both"/>
        <w:outlineLvl w:val="1"/>
      </w:pPr>
      <w:r>
        <w:t xml:space="preserve">- </w:t>
      </w:r>
      <w:r w:rsidRPr="004F7AD2">
        <w:t>Прием заявления и документов на получение муниципальной услуги</w:t>
      </w:r>
      <w:r w:rsidR="00A216EF">
        <w:t>;</w:t>
      </w:r>
    </w:p>
    <w:p w:rsidR="005207B2" w:rsidRPr="004F7AD2" w:rsidRDefault="005207B2" w:rsidP="00F6503D">
      <w:pPr>
        <w:tabs>
          <w:tab w:val="num" w:pos="0"/>
        </w:tabs>
        <w:autoSpaceDE w:val="0"/>
        <w:autoSpaceDN w:val="0"/>
        <w:adjustRightInd w:val="0"/>
        <w:ind w:firstLine="567"/>
        <w:jc w:val="both"/>
        <w:outlineLvl w:val="1"/>
      </w:pPr>
      <w:r>
        <w:t xml:space="preserve">- </w:t>
      </w:r>
      <w:r w:rsidRPr="004F7AD2">
        <w:t>Проверка документов на установление наличия права на получение муниципальной услуги</w:t>
      </w:r>
      <w:r w:rsidR="00A216EF">
        <w:t>;</w:t>
      </w:r>
    </w:p>
    <w:p w:rsidR="00D121D9" w:rsidRPr="00F6503D" w:rsidRDefault="005207B2" w:rsidP="00F6503D">
      <w:pPr>
        <w:pStyle w:val="ConsPlusNormal0"/>
        <w:tabs>
          <w:tab w:val="num" w:pos="0"/>
          <w:tab w:val="left" w:pos="54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4F7AD2">
        <w:rPr>
          <w:rFonts w:ascii="Times New Roman" w:hAnsi="Times New Roman" w:cs="Times New Roman"/>
          <w:sz w:val="28"/>
          <w:szCs w:val="28"/>
        </w:rPr>
        <w:t>Принятие решения о предоставлении или об отказе в предоставлении муниципальной услуги</w:t>
      </w:r>
      <w:r w:rsidR="00902E4A">
        <w:rPr>
          <w:rFonts w:ascii="Times New Roman" w:hAnsi="Times New Roman" w:cs="Times New Roman"/>
          <w:sz w:val="28"/>
          <w:szCs w:val="28"/>
        </w:rPr>
        <w:t>, выдача заявителю итогового документа, подтверждающего решение.</w:t>
      </w:r>
    </w:p>
    <w:p w:rsidR="00D121D9" w:rsidRPr="00D121D9" w:rsidRDefault="00D121D9" w:rsidP="00F6503D">
      <w:pPr>
        <w:ind w:firstLine="567"/>
        <w:jc w:val="both"/>
        <w:rPr>
          <w:color w:val="auto"/>
        </w:rPr>
      </w:pPr>
      <w:r w:rsidRPr="00D121D9">
        <w:rPr>
          <w:color w:val="auto"/>
        </w:rPr>
        <w:t>Блок-схема последовательности административных действий при предоставлении муниципально</w:t>
      </w:r>
      <w:r>
        <w:rPr>
          <w:color w:val="auto"/>
        </w:rPr>
        <w:t>й услуги приведена в приложении №</w:t>
      </w:r>
      <w:r w:rsidR="001B2895">
        <w:rPr>
          <w:color w:val="auto"/>
        </w:rPr>
        <w:t>2</w:t>
      </w:r>
      <w:r>
        <w:rPr>
          <w:color w:val="auto"/>
        </w:rPr>
        <w:t xml:space="preserve"> </w:t>
      </w:r>
      <w:r w:rsidRPr="00D121D9">
        <w:rPr>
          <w:color w:val="auto"/>
        </w:rPr>
        <w:t>к настоящему административному регламенту</w:t>
      </w:r>
    </w:p>
    <w:p w:rsidR="00D121D9" w:rsidRDefault="00947C51" w:rsidP="00F6503D">
      <w:pPr>
        <w:numPr>
          <w:ilvl w:val="1"/>
          <w:numId w:val="3"/>
        </w:numPr>
        <w:tabs>
          <w:tab w:val="clear" w:pos="1000"/>
          <w:tab w:val="num" w:pos="0"/>
        </w:tabs>
        <w:ind w:left="0" w:firstLine="567"/>
        <w:jc w:val="both"/>
        <w:rPr>
          <w:color w:val="auto"/>
        </w:rPr>
      </w:pPr>
      <w:r>
        <w:t xml:space="preserve">Сотрудником </w:t>
      </w:r>
      <w:r w:rsidR="001515CB">
        <w:t xml:space="preserve">администрации </w:t>
      </w:r>
      <w:r>
        <w:t xml:space="preserve">самостоятельно </w:t>
      </w:r>
      <w:proofErr w:type="spellStart"/>
      <w:r>
        <w:t>истребуются</w:t>
      </w:r>
      <w:proofErr w:type="spellEnd"/>
      <w:r w:rsidR="00D121D9">
        <w:t xml:space="preserve"> </w:t>
      </w:r>
      <w:r w:rsidR="00D121D9" w:rsidRPr="00D121D9">
        <w:rPr>
          <w:color w:val="auto"/>
        </w:rPr>
        <w:t>по каналам межведомственного взаимодействия:</w:t>
      </w:r>
    </w:p>
    <w:p w:rsidR="00FC0D1A" w:rsidRDefault="00FC0D1A" w:rsidP="00F6503D">
      <w:pPr>
        <w:pStyle w:val="aa"/>
        <w:shd w:val="clear" w:color="auto" w:fill="FFFFFF"/>
        <w:spacing w:before="0" w:beforeAutospacing="0" w:after="0" w:afterAutospacing="0"/>
        <w:ind w:firstLine="567"/>
        <w:jc w:val="both"/>
        <w:rPr>
          <w:iCs/>
          <w:sz w:val="28"/>
          <w:szCs w:val="28"/>
        </w:rPr>
      </w:pPr>
      <w:r>
        <w:rPr>
          <w:iCs/>
          <w:sz w:val="28"/>
          <w:szCs w:val="28"/>
        </w:rPr>
        <w:t>- выписка из ЕГРЮЛ</w:t>
      </w:r>
      <w:r w:rsidRPr="004F7AD2">
        <w:rPr>
          <w:iCs/>
          <w:sz w:val="28"/>
          <w:szCs w:val="28"/>
        </w:rPr>
        <w:t xml:space="preserve"> (для юрид</w:t>
      </w:r>
      <w:r w:rsidRPr="004F7AD2">
        <w:rPr>
          <w:iCs/>
          <w:sz w:val="28"/>
          <w:szCs w:val="28"/>
        </w:rPr>
        <w:t>и</w:t>
      </w:r>
      <w:r w:rsidRPr="004F7AD2">
        <w:rPr>
          <w:iCs/>
          <w:sz w:val="28"/>
          <w:szCs w:val="28"/>
        </w:rPr>
        <w:t>ческого лица</w:t>
      </w:r>
      <w:r w:rsidR="00017C2F">
        <w:rPr>
          <w:iCs/>
          <w:sz w:val="28"/>
          <w:szCs w:val="28"/>
        </w:rPr>
        <w:t>; запрашивается в Управлении Федеральной налоговой службы по Новосибирской области</w:t>
      </w:r>
      <w:r w:rsidRPr="004F7AD2">
        <w:rPr>
          <w:iCs/>
          <w:sz w:val="28"/>
          <w:szCs w:val="28"/>
        </w:rPr>
        <w:t>);</w:t>
      </w:r>
    </w:p>
    <w:p w:rsidR="00FC0D1A" w:rsidRPr="00F6503D" w:rsidRDefault="00FC0D1A" w:rsidP="00F6503D">
      <w:pPr>
        <w:pStyle w:val="aa"/>
        <w:shd w:val="clear" w:color="auto" w:fill="FFFFFF"/>
        <w:spacing w:before="0" w:beforeAutospacing="0" w:after="0" w:afterAutospacing="0"/>
        <w:ind w:firstLine="567"/>
        <w:jc w:val="both"/>
        <w:rPr>
          <w:iCs/>
          <w:sz w:val="28"/>
          <w:szCs w:val="28"/>
        </w:rPr>
      </w:pPr>
      <w:r>
        <w:rPr>
          <w:iCs/>
          <w:sz w:val="28"/>
          <w:szCs w:val="28"/>
        </w:rPr>
        <w:lastRenderedPageBreak/>
        <w:t>- выписка из ЕГРИП (для индивидуального предпринимателя</w:t>
      </w:r>
      <w:r w:rsidR="00017C2F">
        <w:rPr>
          <w:iCs/>
          <w:sz w:val="28"/>
          <w:szCs w:val="28"/>
        </w:rPr>
        <w:t>;</w:t>
      </w:r>
      <w:r w:rsidR="00017C2F" w:rsidRPr="00017C2F">
        <w:rPr>
          <w:iCs/>
          <w:sz w:val="28"/>
          <w:szCs w:val="28"/>
        </w:rPr>
        <w:t xml:space="preserve"> </w:t>
      </w:r>
      <w:r w:rsidR="00017C2F">
        <w:rPr>
          <w:iCs/>
          <w:sz w:val="28"/>
          <w:szCs w:val="28"/>
        </w:rPr>
        <w:t>запрашивается в Управлении Федеральной налоговой службы по Новосибирской области</w:t>
      </w:r>
      <w:r>
        <w:rPr>
          <w:iCs/>
          <w:sz w:val="28"/>
          <w:szCs w:val="28"/>
        </w:rPr>
        <w:t>)</w:t>
      </w:r>
      <w:r w:rsidR="00F51ECD">
        <w:rPr>
          <w:iCs/>
          <w:sz w:val="28"/>
          <w:szCs w:val="28"/>
        </w:rPr>
        <w:t>.</w:t>
      </w:r>
    </w:p>
    <w:p w:rsidR="00F51ECD" w:rsidRPr="004F7AD2" w:rsidRDefault="00F51ECD" w:rsidP="00F6503D">
      <w:pPr>
        <w:autoSpaceDE w:val="0"/>
        <w:autoSpaceDN w:val="0"/>
        <w:adjustRightInd w:val="0"/>
        <w:ind w:firstLine="567"/>
        <w:jc w:val="both"/>
        <w:outlineLvl w:val="1"/>
      </w:pPr>
      <w:r w:rsidRPr="004F7AD2">
        <w:t>3.</w:t>
      </w:r>
      <w:r>
        <w:t>3</w:t>
      </w:r>
      <w:r w:rsidRPr="004F7AD2">
        <w:t>. Прием заявления и документов на получение муниципальной услуги.</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w:t>
      </w:r>
      <w:r>
        <w:rPr>
          <w:rFonts w:ascii="Times New Roman" w:hAnsi="Times New Roman" w:cs="Times New Roman"/>
          <w:sz w:val="28"/>
          <w:szCs w:val="28"/>
        </w:rPr>
        <w:t>3</w:t>
      </w:r>
      <w:r w:rsidRPr="004F7AD2">
        <w:rPr>
          <w:rFonts w:ascii="Times New Roman" w:hAnsi="Times New Roman" w:cs="Times New Roman"/>
          <w:sz w:val="28"/>
          <w:szCs w:val="28"/>
        </w:rPr>
        <w:t>.1. Основанием для начала административной процедуры по приему  з</w:t>
      </w:r>
      <w:r w:rsidRPr="004F7AD2">
        <w:rPr>
          <w:rFonts w:ascii="Times New Roman" w:hAnsi="Times New Roman" w:cs="Times New Roman"/>
          <w:sz w:val="28"/>
          <w:szCs w:val="28"/>
        </w:rPr>
        <w:t>а</w:t>
      </w:r>
      <w:r w:rsidRPr="004F7AD2">
        <w:rPr>
          <w:rFonts w:ascii="Times New Roman" w:hAnsi="Times New Roman" w:cs="Times New Roman"/>
          <w:sz w:val="28"/>
          <w:szCs w:val="28"/>
        </w:rPr>
        <w:t>явления и документов на получение муниципальной услуги является подача письменного заявления с документами, необходимыми для получения муниц</w:t>
      </w:r>
      <w:r w:rsidRPr="004F7AD2">
        <w:rPr>
          <w:rFonts w:ascii="Times New Roman" w:hAnsi="Times New Roman" w:cs="Times New Roman"/>
          <w:sz w:val="28"/>
          <w:szCs w:val="28"/>
        </w:rPr>
        <w:t>и</w:t>
      </w:r>
      <w:r w:rsidRPr="004F7AD2">
        <w:rPr>
          <w:rFonts w:ascii="Times New Roman" w:hAnsi="Times New Roman" w:cs="Times New Roman"/>
          <w:sz w:val="28"/>
          <w:szCs w:val="28"/>
        </w:rPr>
        <w:t xml:space="preserve">пальной услуги в </w:t>
      </w:r>
      <w:r w:rsidR="00F6503D">
        <w:rPr>
          <w:rFonts w:ascii="Times New Roman" w:hAnsi="Times New Roman" w:cs="Times New Roman"/>
          <w:sz w:val="28"/>
          <w:szCs w:val="28"/>
        </w:rPr>
        <w:t>Администрацию</w:t>
      </w:r>
      <w:r w:rsidRPr="004F7AD2">
        <w:rPr>
          <w:rFonts w:ascii="Times New Roman" w:hAnsi="Times New Roman" w:cs="Times New Roman"/>
          <w:sz w:val="28"/>
          <w:szCs w:val="28"/>
        </w:rPr>
        <w:t>.</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w:t>
      </w:r>
      <w:r>
        <w:rPr>
          <w:rFonts w:ascii="Times New Roman" w:hAnsi="Times New Roman" w:cs="Times New Roman"/>
          <w:sz w:val="28"/>
          <w:szCs w:val="28"/>
        </w:rPr>
        <w:t>3</w:t>
      </w:r>
      <w:r w:rsidRPr="004F7AD2">
        <w:rPr>
          <w:rFonts w:ascii="Times New Roman" w:hAnsi="Times New Roman" w:cs="Times New Roman"/>
          <w:sz w:val="28"/>
          <w:szCs w:val="28"/>
        </w:rPr>
        <w:t>.2. Специалист (далее – специалист по приему заявления):</w:t>
      </w:r>
    </w:p>
    <w:p w:rsidR="00F51ECD" w:rsidRPr="004F7AD2" w:rsidRDefault="00F51ECD" w:rsidP="00F6503D">
      <w:pPr>
        <w:autoSpaceDE w:val="0"/>
        <w:autoSpaceDN w:val="0"/>
        <w:adjustRightInd w:val="0"/>
        <w:ind w:left="-57" w:firstLine="624"/>
        <w:jc w:val="both"/>
      </w:pPr>
      <w:r w:rsidRPr="004F7AD2">
        <w:t>устанавливает предмет обращения, личность заявителя, полномочия представителя за</w:t>
      </w:r>
      <w:r w:rsidRPr="004F7AD2">
        <w:t>я</w:t>
      </w:r>
      <w:r w:rsidRPr="004F7AD2">
        <w:t>вителя;</w:t>
      </w:r>
    </w:p>
    <w:p w:rsidR="00F51ECD" w:rsidRPr="004F7AD2" w:rsidRDefault="00F51ECD" w:rsidP="00F6503D">
      <w:pPr>
        <w:autoSpaceDE w:val="0"/>
        <w:autoSpaceDN w:val="0"/>
        <w:adjustRightInd w:val="0"/>
        <w:ind w:left="-57" w:firstLine="624"/>
        <w:jc w:val="both"/>
      </w:pPr>
      <w:r w:rsidRPr="004F7AD2">
        <w:t>проверяет наличие всех необходимых документов и проверяет соответствие предста</w:t>
      </w:r>
      <w:r w:rsidRPr="004F7AD2">
        <w:t>в</w:t>
      </w:r>
      <w:r w:rsidRPr="004F7AD2">
        <w:t>ленных документов следующим требованиям:</w:t>
      </w:r>
    </w:p>
    <w:p w:rsidR="00F51ECD" w:rsidRPr="004F7AD2" w:rsidRDefault="00F51ECD" w:rsidP="00F6503D">
      <w:pPr>
        <w:autoSpaceDE w:val="0"/>
        <w:autoSpaceDN w:val="0"/>
        <w:adjustRightInd w:val="0"/>
        <w:ind w:left="-57" w:firstLine="624"/>
        <w:jc w:val="both"/>
      </w:pPr>
      <w:r w:rsidRPr="004F7AD2">
        <w:t>документы в установленных законодательством случаях нотариально уд</w:t>
      </w:r>
      <w:r w:rsidRPr="004F7AD2">
        <w:t>о</w:t>
      </w:r>
      <w:r w:rsidRPr="004F7AD2">
        <w:t>стоверены, скреплены печатями, имеют надлежащие подписи сторон или определе</w:t>
      </w:r>
      <w:r w:rsidRPr="004F7AD2">
        <w:t>н</w:t>
      </w:r>
      <w:r w:rsidRPr="004F7AD2">
        <w:t>ных законодательством должностных лиц;</w:t>
      </w:r>
    </w:p>
    <w:p w:rsidR="00F51ECD" w:rsidRPr="004F7AD2" w:rsidRDefault="00F51ECD" w:rsidP="00F6503D">
      <w:pPr>
        <w:autoSpaceDE w:val="0"/>
        <w:autoSpaceDN w:val="0"/>
        <w:adjustRightInd w:val="0"/>
        <w:ind w:left="-57" w:firstLine="624"/>
        <w:jc w:val="both"/>
      </w:pPr>
      <w:r w:rsidRPr="004F7AD2">
        <w:t>фамилии, имена и отчества заявителей, адреса регистрации написаны по</w:t>
      </w:r>
      <w:r w:rsidRPr="004F7AD2">
        <w:t>л</w:t>
      </w:r>
      <w:r w:rsidRPr="004F7AD2">
        <w:t>ностью;</w:t>
      </w:r>
    </w:p>
    <w:p w:rsidR="00F51ECD" w:rsidRPr="004F7AD2" w:rsidRDefault="00F51ECD" w:rsidP="00F6503D">
      <w:pPr>
        <w:autoSpaceDE w:val="0"/>
        <w:autoSpaceDN w:val="0"/>
        <w:adjustRightInd w:val="0"/>
        <w:ind w:left="-57" w:firstLine="624"/>
        <w:jc w:val="both"/>
      </w:pPr>
      <w:r w:rsidRPr="004F7AD2">
        <w:t>в документах нет подчисток, приписок, зачеркнутых слов и иных неоговоренных и</w:t>
      </w:r>
      <w:r w:rsidRPr="004F7AD2">
        <w:t>с</w:t>
      </w:r>
      <w:r w:rsidRPr="004F7AD2">
        <w:t>правлений;</w:t>
      </w:r>
    </w:p>
    <w:p w:rsidR="00F51ECD" w:rsidRPr="004F7AD2" w:rsidRDefault="00F51ECD" w:rsidP="00F6503D">
      <w:pPr>
        <w:autoSpaceDE w:val="0"/>
        <w:autoSpaceDN w:val="0"/>
        <w:adjustRightInd w:val="0"/>
        <w:ind w:left="-57" w:firstLine="624"/>
        <w:jc w:val="both"/>
      </w:pPr>
      <w:r w:rsidRPr="004F7AD2">
        <w:t>документы не имеют серьезных повреждений, наличие которых не позволяет однозна</w:t>
      </w:r>
      <w:r w:rsidRPr="004F7AD2">
        <w:t>ч</w:t>
      </w:r>
      <w:r w:rsidRPr="004F7AD2">
        <w:t>но истолковать их содержание;</w:t>
      </w:r>
    </w:p>
    <w:p w:rsidR="00F51ECD" w:rsidRPr="004F7AD2" w:rsidRDefault="00F51ECD" w:rsidP="00F6503D">
      <w:pPr>
        <w:autoSpaceDE w:val="0"/>
        <w:autoSpaceDN w:val="0"/>
        <w:adjustRightInd w:val="0"/>
        <w:ind w:left="-57" w:firstLine="624"/>
        <w:jc w:val="both"/>
      </w:pPr>
      <w:r w:rsidRPr="004F7AD2">
        <w:t>пакет представленных документов полностью укомплектован.</w:t>
      </w:r>
    </w:p>
    <w:p w:rsidR="00F51ECD" w:rsidRPr="004F7AD2" w:rsidRDefault="00F51ECD" w:rsidP="00F6503D">
      <w:pPr>
        <w:tabs>
          <w:tab w:val="left" w:pos="0"/>
        </w:tabs>
        <w:ind w:firstLine="567"/>
        <w:jc w:val="both"/>
      </w:pPr>
      <w:r w:rsidRPr="004F7AD2">
        <w:t>3.</w:t>
      </w:r>
      <w:r>
        <w:t>3</w:t>
      </w:r>
      <w:r w:rsidRPr="004F7AD2">
        <w:t>.3. При отсутствии необходимых документов, несоответствия предста</w:t>
      </w:r>
      <w:r w:rsidRPr="004F7AD2">
        <w:t>в</w:t>
      </w:r>
      <w:r w:rsidRPr="004F7AD2">
        <w:t>ленных документов установленным требованиям, специалист по приему заявления устно уведомляет заяв</w:t>
      </w:r>
      <w:r w:rsidRPr="004F7AD2">
        <w:t>и</w:t>
      </w:r>
      <w:r w:rsidRPr="004F7AD2">
        <w:t>теля о наличии препятствий для рассмотрения вопроса о предоставлении муниципальной услуги, объясняет заявителю содержание выя</w:t>
      </w:r>
      <w:r w:rsidRPr="004F7AD2">
        <w:t>в</w:t>
      </w:r>
      <w:r w:rsidRPr="004F7AD2">
        <w:t>ленных недостатков в представленных документах и меры по их устранению, во</w:t>
      </w:r>
      <w:r w:rsidRPr="004F7AD2">
        <w:t>з</w:t>
      </w:r>
      <w:r w:rsidRPr="004F7AD2">
        <w:t>вращает документы заявителю.</w:t>
      </w:r>
    </w:p>
    <w:p w:rsidR="00F51ECD" w:rsidRPr="004F7AD2" w:rsidRDefault="00F51ECD" w:rsidP="00F6503D">
      <w:pPr>
        <w:tabs>
          <w:tab w:val="left" w:pos="0"/>
        </w:tabs>
        <w:ind w:firstLine="567"/>
        <w:jc w:val="both"/>
      </w:pPr>
      <w:r w:rsidRPr="004F7AD2">
        <w:t>Если недостатки, препятствующие приему документов, допустимо устр</w:t>
      </w:r>
      <w:r w:rsidRPr="004F7AD2">
        <w:t>а</w:t>
      </w:r>
      <w:r w:rsidRPr="004F7AD2">
        <w:t>нить в ходе приема, они устраняются незамедлительно.</w:t>
      </w:r>
    </w:p>
    <w:p w:rsidR="00F51ECD" w:rsidRDefault="00F51ECD" w:rsidP="00F6503D">
      <w:pPr>
        <w:autoSpaceDE w:val="0"/>
        <w:autoSpaceDN w:val="0"/>
        <w:adjustRightInd w:val="0"/>
        <w:ind w:firstLine="567"/>
        <w:jc w:val="both"/>
      </w:pPr>
      <w:r w:rsidRPr="004F7AD2">
        <w:t>3.</w:t>
      </w:r>
      <w:r>
        <w:t>3</w:t>
      </w:r>
      <w:r w:rsidRPr="004F7AD2">
        <w:t>.4. Специалист, ответственный за прием документов, сверяет подлинники и копии д</w:t>
      </w:r>
      <w:r w:rsidRPr="004F7AD2">
        <w:t>о</w:t>
      </w:r>
      <w:r w:rsidRPr="004F7AD2">
        <w:t>кументов, предоставленных заявителем.</w:t>
      </w:r>
    </w:p>
    <w:p w:rsidR="00F51ECD" w:rsidRPr="00F6503D" w:rsidRDefault="00F51ECD" w:rsidP="00F6503D">
      <w:pPr>
        <w:pStyle w:val="20"/>
        <w:autoSpaceDE/>
        <w:autoSpaceDN/>
        <w:adjustRightInd/>
        <w:ind w:firstLine="567"/>
        <w:rPr>
          <w:lang w:val="ru-RU"/>
        </w:rPr>
      </w:pPr>
      <w:r>
        <w:t>Специалист, ответственный за прием документов</w:t>
      </w:r>
      <w:r w:rsidR="00EA355B">
        <w:t>,</w:t>
      </w:r>
      <w:r>
        <w:t xml:space="preserve"> производит </w:t>
      </w:r>
      <w:r w:rsidRPr="004F7AD2">
        <w:t>расчет задолженности по арендной плате (осуществляется специалистом управления при приеме заявления), подтверждающий отсутствие задо</w:t>
      </w:r>
      <w:r w:rsidRPr="004F7AD2">
        <w:t>л</w:t>
      </w:r>
      <w:r w:rsidRPr="004F7AD2">
        <w:t>женности по арендной плате (в случае, если раньше заключался договор аренды муниц</w:t>
      </w:r>
      <w:r w:rsidRPr="004F7AD2">
        <w:t>и</w:t>
      </w:r>
      <w:r w:rsidRPr="004F7AD2">
        <w:t>пального имущества)</w:t>
      </w:r>
      <w:r w:rsidR="00EA355B">
        <w:t>,</w:t>
      </w:r>
      <w:r>
        <w:t xml:space="preserve"> и запрашивает у уполномоченного оценщика определение</w:t>
      </w:r>
      <w:r w:rsidRPr="004F7AD2">
        <w:t xml:space="preserve"> по состояни</w:t>
      </w:r>
      <w:r w:rsidR="002151A5">
        <w:t>ю на дату подачи заявки рыночной восстановительной стоимости</w:t>
      </w:r>
      <w:r w:rsidRPr="004F7AD2">
        <w:t xml:space="preserve"> </w:t>
      </w:r>
      <w:smartTag w:uri="urn:schemas-microsoft-com:office:smarttags" w:element="metricconverter">
        <w:smartTagPr>
          <w:attr w:name="ProductID" w:val="1 кв. м"/>
        </w:smartTagPr>
        <w:r w:rsidRPr="004F7AD2">
          <w:t>1 кв. м</w:t>
        </w:r>
      </w:smartTag>
      <w:r w:rsidRPr="004F7AD2">
        <w:t>., сдаваемого в аренду объекта</w:t>
      </w:r>
      <w:r w:rsidR="00EA355B">
        <w:t>.</w:t>
      </w:r>
    </w:p>
    <w:p w:rsidR="00F51ECD" w:rsidRPr="004F7AD2" w:rsidRDefault="00F51ECD" w:rsidP="00F6503D">
      <w:pPr>
        <w:ind w:firstLine="567"/>
        <w:jc w:val="both"/>
      </w:pPr>
      <w:r w:rsidRPr="004F7AD2">
        <w:t>3.</w:t>
      </w:r>
      <w:r>
        <w:t>3</w:t>
      </w:r>
      <w:r w:rsidRPr="004F7AD2">
        <w:t>.5. Специалист, ответственный за прием документов, вносит запись в журнал регистрации заявлений о предоставлении муниципальной услуги и регистрирует заявление в информационной базе данных управления.</w:t>
      </w:r>
    </w:p>
    <w:p w:rsidR="00F51ECD" w:rsidRPr="004F7AD2" w:rsidRDefault="00F51ECD" w:rsidP="00F6503D">
      <w:pPr>
        <w:autoSpaceDE w:val="0"/>
        <w:autoSpaceDN w:val="0"/>
        <w:adjustRightInd w:val="0"/>
        <w:ind w:firstLine="567"/>
        <w:jc w:val="both"/>
      </w:pPr>
      <w:r w:rsidRPr="004F7AD2">
        <w:t>3.</w:t>
      </w:r>
      <w:r>
        <w:t>3</w:t>
      </w:r>
      <w:r w:rsidRPr="004F7AD2">
        <w:t>.6. Результатом выполнения административной процедуры является прием докуме</w:t>
      </w:r>
      <w:r w:rsidRPr="004F7AD2">
        <w:t>н</w:t>
      </w:r>
      <w:r w:rsidRPr="004F7AD2">
        <w:t>тов заявителя на получение муниципальной услуги.</w:t>
      </w:r>
    </w:p>
    <w:p w:rsidR="00F51ECD" w:rsidRPr="004F7AD2" w:rsidRDefault="00F51ECD" w:rsidP="00F6503D">
      <w:pPr>
        <w:autoSpaceDE w:val="0"/>
        <w:autoSpaceDN w:val="0"/>
        <w:adjustRightInd w:val="0"/>
        <w:ind w:firstLine="567"/>
        <w:jc w:val="both"/>
      </w:pPr>
      <w:r w:rsidRPr="004F7AD2">
        <w:lastRenderedPageBreak/>
        <w:t>Максимальная продолжительность административной процедуры не дол</w:t>
      </w:r>
      <w:r w:rsidRPr="004F7AD2">
        <w:t>ж</w:t>
      </w:r>
      <w:r w:rsidRPr="004F7AD2">
        <w:t>на превышать 15 минут.</w:t>
      </w:r>
    </w:p>
    <w:p w:rsidR="00F51ECD" w:rsidRPr="004F7AD2" w:rsidRDefault="00F51ECD" w:rsidP="00F6503D">
      <w:pPr>
        <w:autoSpaceDE w:val="0"/>
        <w:autoSpaceDN w:val="0"/>
        <w:adjustRightInd w:val="0"/>
        <w:ind w:firstLine="567"/>
        <w:jc w:val="both"/>
      </w:pPr>
      <w:r w:rsidRPr="004F7AD2">
        <w:t>3.5. Проверка документов на установление наличия права на получение муниципальной услуги</w:t>
      </w:r>
    </w:p>
    <w:p w:rsidR="00F51ECD" w:rsidRPr="004F7AD2" w:rsidRDefault="00F51ECD" w:rsidP="00F6503D">
      <w:pPr>
        <w:pStyle w:val="ConsPlusNormal0"/>
        <w:tabs>
          <w:tab w:val="left" w:pos="540"/>
        </w:tabs>
        <w:ind w:firstLine="567"/>
        <w:jc w:val="both"/>
        <w:rPr>
          <w:rFonts w:ascii="Times New Roman" w:hAnsi="Times New Roman" w:cs="Times New Roman"/>
          <w:i/>
          <w:sz w:val="28"/>
          <w:szCs w:val="28"/>
        </w:rPr>
      </w:pPr>
      <w:r w:rsidRPr="004F7AD2">
        <w:rPr>
          <w:rFonts w:ascii="Times New Roman" w:hAnsi="Times New Roman" w:cs="Times New Roman"/>
          <w:sz w:val="28"/>
          <w:szCs w:val="28"/>
        </w:rPr>
        <w:t>3.5.1. Основанием для проверки документов на установление наличия права на получение муниципальной услуги является передача заявления и документов специалисту управления по рассмотрению заявления (далее – специалист по рассмотрению заявления).</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3.5.2. Специалист по рассмотрению заявления проверяет:</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полномочия заявителя;</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соответствие заявления и документов требованиям, установленным пунктом 2.6 административного регламента.</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3.5.3. Специалист по рассмотрению заявления заносит информацию о р</w:t>
      </w:r>
      <w:r w:rsidRPr="004F7AD2">
        <w:rPr>
          <w:rFonts w:ascii="Times New Roman" w:hAnsi="Times New Roman" w:cs="Times New Roman"/>
          <w:sz w:val="28"/>
          <w:szCs w:val="28"/>
        </w:rPr>
        <w:t>е</w:t>
      </w:r>
      <w:r w:rsidRPr="004F7AD2">
        <w:rPr>
          <w:rFonts w:ascii="Times New Roman" w:hAnsi="Times New Roman" w:cs="Times New Roman"/>
          <w:sz w:val="28"/>
          <w:szCs w:val="28"/>
        </w:rPr>
        <w:t>зультатах рассмотрения заявления в информационную базу данных управления в день осуществления административных действий по рассмотрению заявления.</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3.5.4. Результатом выполнения административной процедуры является у</w:t>
      </w:r>
      <w:r w:rsidRPr="004F7AD2">
        <w:rPr>
          <w:rFonts w:ascii="Times New Roman" w:hAnsi="Times New Roman" w:cs="Times New Roman"/>
          <w:sz w:val="28"/>
          <w:szCs w:val="28"/>
        </w:rPr>
        <w:t>с</w:t>
      </w:r>
      <w:r w:rsidRPr="004F7AD2">
        <w:rPr>
          <w:rFonts w:ascii="Times New Roman" w:hAnsi="Times New Roman" w:cs="Times New Roman"/>
          <w:sz w:val="28"/>
          <w:szCs w:val="28"/>
        </w:rPr>
        <w:t xml:space="preserve">тановление наличия права на получение муниципальной услуги. </w:t>
      </w:r>
    </w:p>
    <w:p w:rsidR="00F51ECD" w:rsidRPr="00F6503D"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3.5.5. Проверка документов на установление права на получение муниц</w:t>
      </w:r>
      <w:r w:rsidRPr="004F7AD2">
        <w:rPr>
          <w:rFonts w:ascii="Times New Roman" w:hAnsi="Times New Roman" w:cs="Times New Roman"/>
          <w:sz w:val="28"/>
          <w:szCs w:val="28"/>
        </w:rPr>
        <w:t>и</w:t>
      </w:r>
      <w:r w:rsidRPr="004F7AD2">
        <w:rPr>
          <w:rFonts w:ascii="Times New Roman" w:hAnsi="Times New Roman" w:cs="Times New Roman"/>
          <w:sz w:val="28"/>
          <w:szCs w:val="28"/>
        </w:rPr>
        <w:t>пальной услуги осуществляется в течение 5 дней с момента регистрации заявл</w:t>
      </w:r>
      <w:r w:rsidRPr="004F7AD2">
        <w:rPr>
          <w:rFonts w:ascii="Times New Roman" w:hAnsi="Times New Roman" w:cs="Times New Roman"/>
          <w:sz w:val="28"/>
          <w:szCs w:val="28"/>
        </w:rPr>
        <w:t>е</w:t>
      </w:r>
      <w:r w:rsidR="00F6503D">
        <w:rPr>
          <w:rFonts w:ascii="Times New Roman" w:hAnsi="Times New Roman" w:cs="Times New Roman"/>
          <w:sz w:val="28"/>
          <w:szCs w:val="28"/>
        </w:rPr>
        <w:t>ния.</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3.6. Принятие решения о предоставлении или об отказе в предоставлении муниципальной услуги</w:t>
      </w:r>
      <w:r w:rsidR="00F6503D">
        <w:rPr>
          <w:rFonts w:ascii="Times New Roman" w:hAnsi="Times New Roman" w:cs="Times New Roman"/>
          <w:sz w:val="28"/>
          <w:szCs w:val="28"/>
        </w:rPr>
        <w:t>.</w:t>
      </w:r>
    </w:p>
    <w:p w:rsidR="00F51ECD" w:rsidRPr="004F7AD2" w:rsidRDefault="00F51ECD" w:rsidP="00F6503D">
      <w:pPr>
        <w:pStyle w:val="ConsPlusNormal0"/>
        <w:ind w:firstLine="567"/>
        <w:jc w:val="both"/>
        <w:rPr>
          <w:rFonts w:ascii="Times New Roman" w:hAnsi="Times New Roman" w:cs="Times New Roman"/>
          <w:sz w:val="28"/>
          <w:szCs w:val="28"/>
        </w:rPr>
      </w:pPr>
      <w:r w:rsidRPr="004F7AD2">
        <w:rPr>
          <w:rFonts w:ascii="Times New Roman" w:hAnsi="Times New Roman" w:cs="Times New Roman"/>
          <w:sz w:val="28"/>
          <w:szCs w:val="28"/>
        </w:rPr>
        <w:t>3.6.1. В случае установления отсутствия права на получение муниципальной услуги, специалист по рассмотрению заявления в течение 15 дней со дня рассмо</w:t>
      </w:r>
      <w:r w:rsidRPr="004F7AD2">
        <w:rPr>
          <w:rFonts w:ascii="Times New Roman" w:hAnsi="Times New Roman" w:cs="Times New Roman"/>
          <w:sz w:val="28"/>
          <w:szCs w:val="28"/>
        </w:rPr>
        <w:t>т</w:t>
      </w:r>
      <w:r w:rsidRPr="004F7AD2">
        <w:rPr>
          <w:rFonts w:ascii="Times New Roman" w:hAnsi="Times New Roman" w:cs="Times New Roman"/>
          <w:sz w:val="28"/>
          <w:szCs w:val="28"/>
        </w:rPr>
        <w:t>рения заявления и приложенных документов осуществляет подготовку уведомл</w:t>
      </w:r>
      <w:r w:rsidRPr="004F7AD2">
        <w:rPr>
          <w:rFonts w:ascii="Times New Roman" w:hAnsi="Times New Roman" w:cs="Times New Roman"/>
          <w:sz w:val="28"/>
          <w:szCs w:val="28"/>
        </w:rPr>
        <w:t>е</w:t>
      </w:r>
      <w:r w:rsidRPr="004F7AD2">
        <w:rPr>
          <w:rFonts w:ascii="Times New Roman" w:hAnsi="Times New Roman" w:cs="Times New Roman"/>
          <w:sz w:val="28"/>
          <w:szCs w:val="28"/>
        </w:rPr>
        <w:t>ния об отказе, в котором указывается причина такого отказа, и в течение 2 дней со дня подготовки обеспечивает направление данного уведомления в адрес заявит</w:t>
      </w:r>
      <w:r w:rsidRPr="004F7AD2">
        <w:rPr>
          <w:rFonts w:ascii="Times New Roman" w:hAnsi="Times New Roman" w:cs="Times New Roman"/>
          <w:sz w:val="28"/>
          <w:szCs w:val="28"/>
        </w:rPr>
        <w:t>е</w:t>
      </w:r>
      <w:r w:rsidRPr="004F7AD2">
        <w:rPr>
          <w:rFonts w:ascii="Times New Roman" w:hAnsi="Times New Roman" w:cs="Times New Roman"/>
          <w:sz w:val="28"/>
          <w:szCs w:val="28"/>
        </w:rPr>
        <w:t>ля.</w:t>
      </w:r>
    </w:p>
    <w:p w:rsidR="00F51ECD" w:rsidRPr="004F7AD2" w:rsidRDefault="00F51ECD" w:rsidP="00F6503D">
      <w:pPr>
        <w:pStyle w:val="ConsPlusNormal0"/>
        <w:ind w:firstLine="567"/>
        <w:jc w:val="both"/>
        <w:rPr>
          <w:rFonts w:ascii="Times New Roman" w:hAnsi="Times New Roman" w:cs="Times New Roman"/>
          <w:sz w:val="28"/>
          <w:szCs w:val="28"/>
        </w:rPr>
      </w:pPr>
      <w:r w:rsidRPr="004F7AD2">
        <w:rPr>
          <w:rFonts w:ascii="Times New Roman" w:hAnsi="Times New Roman" w:cs="Times New Roman"/>
          <w:sz w:val="28"/>
          <w:szCs w:val="28"/>
        </w:rPr>
        <w:t>3.6.2. В случае установления наличия права на получение муниципальной услуги, специалист по рассмотрению заявления осуществляет подготовку догов</w:t>
      </w:r>
      <w:r w:rsidRPr="004F7AD2">
        <w:rPr>
          <w:rFonts w:ascii="Times New Roman" w:hAnsi="Times New Roman" w:cs="Times New Roman"/>
          <w:sz w:val="28"/>
          <w:szCs w:val="28"/>
        </w:rPr>
        <w:t>о</w:t>
      </w:r>
      <w:r w:rsidRPr="004F7AD2">
        <w:rPr>
          <w:rFonts w:ascii="Times New Roman" w:hAnsi="Times New Roman" w:cs="Times New Roman"/>
          <w:sz w:val="28"/>
          <w:szCs w:val="28"/>
        </w:rPr>
        <w:t>ра аренды.</w:t>
      </w:r>
    </w:p>
    <w:p w:rsidR="00F51ECD" w:rsidRPr="004F7AD2" w:rsidRDefault="00F51ECD" w:rsidP="00F6503D">
      <w:pPr>
        <w:pStyle w:val="ConsPlusNormal0"/>
        <w:tabs>
          <w:tab w:val="left" w:pos="540"/>
        </w:tabs>
        <w:ind w:firstLine="567"/>
        <w:jc w:val="both"/>
        <w:rPr>
          <w:rFonts w:ascii="Times New Roman" w:hAnsi="Times New Roman" w:cs="Times New Roman"/>
          <w:sz w:val="28"/>
          <w:szCs w:val="28"/>
        </w:rPr>
      </w:pPr>
      <w:r w:rsidRPr="004F7AD2">
        <w:rPr>
          <w:rFonts w:ascii="Times New Roman" w:hAnsi="Times New Roman" w:cs="Times New Roman"/>
          <w:sz w:val="28"/>
          <w:szCs w:val="28"/>
        </w:rPr>
        <w:t>3.6.4. Срок подготовки проекта договора аренды с</w:t>
      </w:r>
      <w:r w:rsidRPr="004F7AD2">
        <w:rPr>
          <w:rFonts w:ascii="Times New Roman" w:hAnsi="Times New Roman" w:cs="Times New Roman"/>
          <w:sz w:val="28"/>
          <w:szCs w:val="28"/>
        </w:rPr>
        <w:t>о</w:t>
      </w:r>
      <w:r w:rsidRPr="004F7AD2">
        <w:rPr>
          <w:rFonts w:ascii="Times New Roman" w:hAnsi="Times New Roman" w:cs="Times New Roman"/>
          <w:sz w:val="28"/>
          <w:szCs w:val="28"/>
        </w:rPr>
        <w:t>ставляет не более 5 дней со дня рассмотрения заявления.</w:t>
      </w:r>
    </w:p>
    <w:p w:rsidR="00F51ECD" w:rsidRPr="004F7AD2" w:rsidRDefault="00F51ECD" w:rsidP="00F6503D">
      <w:pPr>
        <w:pStyle w:val="ConsPlusNormal0"/>
        <w:tabs>
          <w:tab w:val="left" w:pos="540"/>
        </w:tabs>
        <w:ind w:firstLine="567"/>
        <w:jc w:val="both"/>
        <w:rPr>
          <w:rFonts w:ascii="Times New Roman" w:hAnsi="Times New Roman" w:cs="Times New Roman"/>
          <w:sz w:val="28"/>
          <w:szCs w:val="28"/>
        </w:rPr>
      </w:pPr>
      <w:r w:rsidRPr="004F7AD2">
        <w:rPr>
          <w:rFonts w:ascii="Times New Roman" w:hAnsi="Times New Roman" w:cs="Times New Roman"/>
          <w:sz w:val="28"/>
          <w:szCs w:val="28"/>
        </w:rPr>
        <w:t>3.6.5.Специалист по рассмотрению заявлений выдает заявителю проект д</w:t>
      </w:r>
      <w:r w:rsidRPr="004F7AD2">
        <w:rPr>
          <w:rFonts w:ascii="Times New Roman" w:hAnsi="Times New Roman" w:cs="Times New Roman"/>
          <w:sz w:val="28"/>
          <w:szCs w:val="28"/>
        </w:rPr>
        <w:t>о</w:t>
      </w:r>
      <w:r w:rsidRPr="004F7AD2">
        <w:rPr>
          <w:rFonts w:ascii="Times New Roman" w:hAnsi="Times New Roman" w:cs="Times New Roman"/>
          <w:sz w:val="28"/>
          <w:szCs w:val="28"/>
        </w:rPr>
        <w:t>говора аренды в течение 3 дней со дня его подготовки.</w:t>
      </w:r>
    </w:p>
    <w:p w:rsidR="00F51ECD" w:rsidRPr="004F7AD2" w:rsidRDefault="00F51ECD" w:rsidP="00F6503D">
      <w:pPr>
        <w:pStyle w:val="ConsPlusNormal0"/>
        <w:tabs>
          <w:tab w:val="left" w:pos="540"/>
        </w:tabs>
        <w:ind w:firstLine="567"/>
        <w:jc w:val="both"/>
        <w:rPr>
          <w:rFonts w:ascii="Times New Roman" w:hAnsi="Times New Roman" w:cs="Times New Roman"/>
          <w:sz w:val="28"/>
          <w:szCs w:val="28"/>
        </w:rPr>
      </w:pPr>
      <w:r w:rsidRPr="004F7AD2">
        <w:rPr>
          <w:rFonts w:ascii="Times New Roman" w:hAnsi="Times New Roman" w:cs="Times New Roman"/>
          <w:sz w:val="28"/>
          <w:szCs w:val="28"/>
        </w:rPr>
        <w:t>3.6.6. Проект договора аренды  выдается для подпис</w:t>
      </w:r>
      <w:r w:rsidRPr="004F7AD2">
        <w:rPr>
          <w:rFonts w:ascii="Times New Roman" w:hAnsi="Times New Roman" w:cs="Times New Roman"/>
          <w:sz w:val="28"/>
          <w:szCs w:val="28"/>
        </w:rPr>
        <w:t>а</w:t>
      </w:r>
      <w:r w:rsidRPr="004F7AD2">
        <w:rPr>
          <w:rFonts w:ascii="Times New Roman" w:hAnsi="Times New Roman" w:cs="Times New Roman"/>
          <w:sz w:val="28"/>
          <w:szCs w:val="28"/>
        </w:rPr>
        <w:t>ния заявителю лично или его представителю.</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3.6.7. Заявитель по истечению 10 дней со дня получения проекта договора аренды обязан представить подписанный проект договора аренды в управление.</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 xml:space="preserve">3.6.8. В течение 3 дней со дня поступления проекта договора аренды, подписанного заявителем, договор аренды подписывается главой </w:t>
      </w:r>
      <w:r w:rsidR="00F6503D">
        <w:rPr>
          <w:rFonts w:ascii="Times New Roman" w:hAnsi="Times New Roman" w:cs="Times New Roman"/>
          <w:sz w:val="28"/>
          <w:szCs w:val="28"/>
        </w:rPr>
        <w:t xml:space="preserve"> муниципального образования</w:t>
      </w:r>
      <w:r w:rsidRPr="004F7AD2">
        <w:rPr>
          <w:rFonts w:ascii="Times New Roman" w:hAnsi="Times New Roman" w:cs="Times New Roman"/>
          <w:sz w:val="28"/>
          <w:szCs w:val="28"/>
        </w:rPr>
        <w:t>.</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3.6.9. Специалист по рассмотрению заявления в течение 3 дней заносит информацию о заключении договора аренды в информацио</w:t>
      </w:r>
      <w:r w:rsidRPr="004F7AD2">
        <w:rPr>
          <w:rFonts w:ascii="Times New Roman" w:hAnsi="Times New Roman" w:cs="Times New Roman"/>
          <w:sz w:val="28"/>
          <w:szCs w:val="28"/>
        </w:rPr>
        <w:t>н</w:t>
      </w:r>
      <w:r w:rsidRPr="004F7AD2">
        <w:rPr>
          <w:rFonts w:ascii="Times New Roman" w:hAnsi="Times New Roman" w:cs="Times New Roman"/>
          <w:sz w:val="28"/>
          <w:szCs w:val="28"/>
        </w:rPr>
        <w:t xml:space="preserve">ную базу данных </w:t>
      </w:r>
      <w:r w:rsidRPr="004F7AD2">
        <w:rPr>
          <w:rFonts w:ascii="Times New Roman" w:hAnsi="Times New Roman" w:cs="Times New Roman"/>
          <w:sz w:val="28"/>
          <w:szCs w:val="28"/>
        </w:rPr>
        <w:lastRenderedPageBreak/>
        <w:t xml:space="preserve">управления и регистрирует договор аренды в журнале регистрации управления. </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При регистрации договору аренды присваивается дата и регистрационный номер.</w:t>
      </w:r>
    </w:p>
    <w:p w:rsidR="00F51ECD" w:rsidRPr="004F7AD2" w:rsidRDefault="00F51ECD" w:rsidP="00F6503D">
      <w:pPr>
        <w:pStyle w:val="ConsPlusNormal0"/>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3.6.10. Зарегистрированный договор аренды выдается заявителю лично или его представителю в течение 2 дней.</w:t>
      </w:r>
    </w:p>
    <w:p w:rsidR="00F51ECD" w:rsidRPr="004F7AD2" w:rsidRDefault="00F51ECD" w:rsidP="00F6503D">
      <w:pPr>
        <w:autoSpaceDE w:val="0"/>
        <w:autoSpaceDN w:val="0"/>
        <w:adjustRightInd w:val="0"/>
        <w:ind w:firstLine="567"/>
        <w:jc w:val="both"/>
      </w:pPr>
      <w:r w:rsidRPr="004F7AD2">
        <w:t>3.6.11. Результатом административной процедуры по принятию решения о предоставл</w:t>
      </w:r>
      <w:r w:rsidRPr="004F7AD2">
        <w:t>е</w:t>
      </w:r>
      <w:r w:rsidRPr="004F7AD2">
        <w:t>нии или об отказе в предоставлении муниципальной услуги является выдача заявителю договора аренды или уведомления об о</w:t>
      </w:r>
      <w:r w:rsidRPr="004F7AD2">
        <w:t>т</w:t>
      </w:r>
      <w:r w:rsidRPr="004F7AD2">
        <w:t>казе.</w:t>
      </w:r>
    </w:p>
    <w:p w:rsidR="00947C51" w:rsidRDefault="00947C51" w:rsidP="00F6503D">
      <w:pPr>
        <w:jc w:val="both"/>
      </w:pPr>
    </w:p>
    <w:p w:rsidR="00F12EA8" w:rsidRPr="002B2653" w:rsidRDefault="00F12EA8" w:rsidP="00F12EA8">
      <w:pPr>
        <w:numPr>
          <w:ilvl w:val="0"/>
          <w:numId w:val="3"/>
        </w:numPr>
        <w:jc w:val="center"/>
        <w:rPr>
          <w:b/>
        </w:rPr>
      </w:pPr>
      <w:r w:rsidRPr="002B2653">
        <w:rPr>
          <w:b/>
        </w:rPr>
        <w:t xml:space="preserve">Формы </w:t>
      </w:r>
      <w:proofErr w:type="gramStart"/>
      <w:r w:rsidRPr="002B2653">
        <w:rPr>
          <w:b/>
        </w:rPr>
        <w:t>контроля за</w:t>
      </w:r>
      <w:proofErr w:type="gramEnd"/>
      <w:r w:rsidRPr="002B2653">
        <w:rPr>
          <w:b/>
        </w:rPr>
        <w:t xml:space="preserve"> исполнением регламента</w:t>
      </w:r>
    </w:p>
    <w:p w:rsidR="00947C51" w:rsidRDefault="00947C51">
      <w:pPr>
        <w:jc w:val="both"/>
      </w:pPr>
    </w:p>
    <w:p w:rsidR="00947C51" w:rsidRDefault="00947C51" w:rsidP="00F6503D">
      <w:pPr>
        <w:numPr>
          <w:ilvl w:val="1"/>
          <w:numId w:val="3"/>
        </w:numPr>
        <w:tabs>
          <w:tab w:val="clear" w:pos="1000"/>
          <w:tab w:val="num" w:pos="0"/>
        </w:tabs>
        <w:ind w:left="0" w:firstLine="567"/>
        <w:jc w:val="both"/>
      </w:pPr>
      <w:r>
        <w:t xml:space="preserve">Текущий </w:t>
      </w:r>
      <w:proofErr w:type="gramStart"/>
      <w:r>
        <w:t>контроль за</w:t>
      </w:r>
      <w:proofErr w:type="gramEnd"/>
      <w:r>
        <w:t xml:space="preserve"> соблюдением и исполнением </w:t>
      </w:r>
      <w:r w:rsidR="00FD5208">
        <w:t>сотрудниками</w:t>
      </w:r>
      <w:r>
        <w:t xml:space="preserve"> Администрации положений настоящего административного регламента и иных нормативных правовых актов, устанавливающих требования к предоставлению </w:t>
      </w:r>
      <w:r w:rsidR="00FD5208">
        <w:t>муниципальн</w:t>
      </w:r>
      <w:r>
        <w:t xml:space="preserve">ой услуги, а также принятием решений осуществляет </w:t>
      </w:r>
      <w:r w:rsidR="00C72B6B">
        <w:t>Глав</w:t>
      </w:r>
      <w:r>
        <w:t xml:space="preserve">а </w:t>
      </w:r>
      <w:r w:rsidR="00F6503D">
        <w:t>муниципального образования</w:t>
      </w:r>
      <w:r>
        <w:t>.</w:t>
      </w:r>
    </w:p>
    <w:p w:rsidR="00947C51" w:rsidRDefault="00947C51" w:rsidP="00F6503D">
      <w:pPr>
        <w:numPr>
          <w:ilvl w:val="1"/>
          <w:numId w:val="3"/>
        </w:numPr>
        <w:tabs>
          <w:tab w:val="clear" w:pos="1000"/>
          <w:tab w:val="num" w:pos="0"/>
        </w:tabs>
        <w:ind w:left="0" w:firstLine="567"/>
        <w:jc w:val="both"/>
      </w:pPr>
      <w:r>
        <w:t xml:space="preserve">Текущий контроль, осуществляется путем проведения плановых (один раз в год) и внеплановых проверок полноты и качества предоставления </w:t>
      </w:r>
      <w:r w:rsidR="00FD5208">
        <w:t>муниципальной</w:t>
      </w:r>
      <w:r>
        <w:t xml:space="preserve"> услуги</w:t>
      </w:r>
      <w:r w:rsidR="008C66F2">
        <w:t xml:space="preserve"> по обращениям заявителей</w:t>
      </w:r>
      <w:r>
        <w:t>. Проверки</w:t>
      </w:r>
      <w:r w:rsidR="00F6503D">
        <w:t xml:space="preserve"> проводятся на основании распоряжения</w:t>
      </w:r>
      <w:r>
        <w:t xml:space="preserve"> </w:t>
      </w:r>
      <w:r w:rsidR="00C72B6B">
        <w:t>Глав</w:t>
      </w:r>
      <w:r>
        <w:t>ы</w:t>
      </w:r>
      <w:r w:rsidR="00F6503D">
        <w:t xml:space="preserve">  муниципального образования</w:t>
      </w:r>
      <w:r>
        <w:t>.</w:t>
      </w:r>
    </w:p>
    <w:p w:rsidR="00947C51" w:rsidRDefault="00947C51" w:rsidP="00F6503D">
      <w:pPr>
        <w:numPr>
          <w:ilvl w:val="1"/>
          <w:numId w:val="3"/>
        </w:numPr>
        <w:tabs>
          <w:tab w:val="clear" w:pos="1000"/>
          <w:tab w:val="num" w:pos="0"/>
        </w:tabs>
        <w:ind w:left="0" w:firstLine="567"/>
        <w:jc w:val="both"/>
      </w:pPr>
      <w:r>
        <w:t xml:space="preserve">Ответственность за предоставление муниципальной услуги возлагается на </w:t>
      </w:r>
      <w:r w:rsidR="00C72B6B">
        <w:t>Глав</w:t>
      </w:r>
      <w:r>
        <w:t xml:space="preserve">у </w:t>
      </w:r>
      <w:r w:rsidR="00F6503D">
        <w:t>муниципального образования</w:t>
      </w:r>
      <w:r>
        <w:t xml:space="preserve">, </w:t>
      </w:r>
      <w:proofErr w:type="gramStart"/>
      <w:r>
        <w:t>который</w:t>
      </w:r>
      <w:proofErr w:type="gramEnd"/>
      <w:r>
        <w:t xml:space="preserve"> непосредственно принимает решение по вопросам предоставления муниципальной</w:t>
      </w:r>
      <w:r w:rsidR="008F1BFF">
        <w:t xml:space="preserve"> </w:t>
      </w:r>
      <w:r>
        <w:t>услуги.</w:t>
      </w:r>
    </w:p>
    <w:p w:rsidR="00947C51" w:rsidRDefault="00947C51" w:rsidP="00F6503D">
      <w:pPr>
        <w:numPr>
          <w:ilvl w:val="1"/>
          <w:numId w:val="3"/>
        </w:numPr>
        <w:tabs>
          <w:tab w:val="clear" w:pos="1000"/>
          <w:tab w:val="num" w:pos="0"/>
        </w:tabs>
        <w:ind w:left="0" w:firstLine="567"/>
        <w:jc w:val="both"/>
      </w:pPr>
      <w:r>
        <w:t xml:space="preserve">Ответственность за неисполнение, ненадлежащее исполнение возложенных обязанностей по предоставлению муниципальной услуги возлагается на </w:t>
      </w:r>
      <w:r w:rsidR="00FD5208">
        <w:t>сотрудников</w:t>
      </w:r>
      <w:r>
        <w:t xml:space="preserve"> Администрации в соответствии с Федеральным законом от 02.03.2007 N 2</w:t>
      </w:r>
      <w:r w:rsidR="00F6503D">
        <w:t>5</w:t>
      </w:r>
      <w:r>
        <w:t xml:space="preserve">-ФЗ </w:t>
      </w:r>
      <w:r w:rsidR="008C66F2">
        <w:t>«</w:t>
      </w:r>
      <w:r>
        <w:t>О муниципальной службе в Российской Федерации</w:t>
      </w:r>
      <w:r w:rsidR="008C66F2">
        <w:t>»</w:t>
      </w:r>
      <w:r>
        <w:t xml:space="preserve"> и Федеральным законом от 25 декабря 2008 года № 273-ФЗ «О противодействии коррупции».</w:t>
      </w:r>
    </w:p>
    <w:p w:rsidR="00947C51" w:rsidRDefault="00947C51">
      <w:pPr>
        <w:ind w:firstLine="709"/>
        <w:jc w:val="both"/>
      </w:pPr>
    </w:p>
    <w:p w:rsidR="005B1EB5" w:rsidRPr="009C3EAA" w:rsidRDefault="005B1EB5" w:rsidP="0065669D">
      <w:pPr>
        <w:pStyle w:val="aa"/>
        <w:numPr>
          <w:ilvl w:val="0"/>
          <w:numId w:val="3"/>
        </w:numPr>
        <w:spacing w:before="0" w:beforeAutospacing="0" w:after="0" w:afterAutospacing="0"/>
        <w:jc w:val="center"/>
        <w:rPr>
          <w:sz w:val="28"/>
          <w:szCs w:val="28"/>
        </w:rPr>
      </w:pPr>
      <w:r w:rsidRPr="009C3EAA">
        <w:rPr>
          <w:sz w:val="28"/>
          <w:szCs w:val="28"/>
        </w:rPr>
        <w:t xml:space="preserve">Досудебный (внесудебный) порядок обжалования решений и действий (бездействия) органа, предоставляющего муниципальную услугу, </w:t>
      </w:r>
      <w:r w:rsidRPr="009C3EAA">
        <w:rPr>
          <w:sz w:val="28"/>
          <w:szCs w:val="28"/>
        </w:rPr>
        <w:br/>
        <w:t>а также должностных лиц, муниципальных служащих</w:t>
      </w:r>
    </w:p>
    <w:p w:rsidR="005B1EB5" w:rsidRPr="009C3EAA" w:rsidRDefault="005B1EB5" w:rsidP="005B1EB5">
      <w:pPr>
        <w:pStyle w:val="aa"/>
        <w:spacing w:before="0" w:beforeAutospacing="0" w:after="0" w:afterAutospacing="0"/>
        <w:ind w:left="600"/>
        <w:rPr>
          <w:sz w:val="28"/>
          <w:szCs w:val="28"/>
        </w:rPr>
      </w:pPr>
    </w:p>
    <w:p w:rsidR="005B1EB5" w:rsidRPr="009C3EAA" w:rsidRDefault="005B1EB5" w:rsidP="005B1EB5">
      <w:pPr>
        <w:pStyle w:val="ad"/>
        <w:autoSpaceDE w:val="0"/>
        <w:autoSpaceDN w:val="0"/>
        <w:adjustRightInd w:val="0"/>
        <w:ind w:left="0" w:firstLine="567"/>
        <w:jc w:val="both"/>
        <w:outlineLvl w:val="1"/>
      </w:pPr>
      <w:r w:rsidRPr="009C3EAA">
        <w:t xml:space="preserve">5.1. Заявители вправе обжаловать действия (бездействие) администрации, а также должностных лиц, </w:t>
      </w:r>
      <w:r>
        <w:t>муниципальных служащих</w:t>
      </w:r>
      <w:r w:rsidRPr="009C3EAA">
        <w:t>,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w:t>
      </w:r>
      <w:r>
        <w:t>пециалисты</w:t>
      </w:r>
      <w:r w:rsidRPr="009C3EAA">
        <w:t xml:space="preserve"> администрации), в досудебном (внесудебном) порядке, в том числе в следующих случаях:</w:t>
      </w:r>
    </w:p>
    <w:p w:rsidR="005B1EB5" w:rsidRPr="009C3EAA" w:rsidRDefault="005B1EB5" w:rsidP="005B1EB5">
      <w:pPr>
        <w:pStyle w:val="ad"/>
        <w:autoSpaceDE w:val="0"/>
        <w:autoSpaceDN w:val="0"/>
        <w:adjustRightInd w:val="0"/>
        <w:ind w:left="0" w:firstLine="567"/>
        <w:jc w:val="both"/>
        <w:outlineLvl w:val="1"/>
      </w:pPr>
      <w:r w:rsidRPr="009C3EAA">
        <w:t>1) нарушение срока регистрации запроса заявителя о предоставлении муниципальной услуги;</w:t>
      </w:r>
    </w:p>
    <w:p w:rsidR="005B1EB5" w:rsidRPr="009C3EAA" w:rsidRDefault="005B1EB5" w:rsidP="005B1EB5">
      <w:pPr>
        <w:pStyle w:val="ad"/>
        <w:autoSpaceDE w:val="0"/>
        <w:autoSpaceDN w:val="0"/>
        <w:adjustRightInd w:val="0"/>
        <w:ind w:left="0" w:firstLine="567"/>
        <w:jc w:val="both"/>
        <w:outlineLvl w:val="1"/>
      </w:pPr>
      <w:r w:rsidRPr="009C3EAA">
        <w:t>2) нарушение срока предоставления муниципальной услуги;</w:t>
      </w:r>
    </w:p>
    <w:p w:rsidR="005B1EB5" w:rsidRPr="009C3EAA" w:rsidRDefault="005B1EB5" w:rsidP="005B1EB5">
      <w:pPr>
        <w:pStyle w:val="ad"/>
        <w:autoSpaceDE w:val="0"/>
        <w:autoSpaceDN w:val="0"/>
        <w:adjustRightInd w:val="0"/>
        <w:ind w:left="0" w:firstLine="567"/>
        <w:jc w:val="both"/>
        <w:outlineLvl w:val="1"/>
      </w:pPr>
      <w:r w:rsidRPr="009C3EAA">
        <w:lastRenderedPageBreak/>
        <w:t>3) требование у заявителя документов, не предусмотренных административным регламентом для предоставления муниципальной услуги;</w:t>
      </w:r>
    </w:p>
    <w:p w:rsidR="005B1EB5" w:rsidRPr="009C3EAA" w:rsidRDefault="005B1EB5" w:rsidP="005B1EB5">
      <w:pPr>
        <w:pStyle w:val="ad"/>
        <w:autoSpaceDE w:val="0"/>
        <w:autoSpaceDN w:val="0"/>
        <w:adjustRightInd w:val="0"/>
        <w:ind w:left="0" w:firstLine="567"/>
        <w:jc w:val="both"/>
        <w:outlineLvl w:val="1"/>
      </w:pPr>
      <w:r w:rsidRPr="009C3EAA">
        <w:t>4) отказ в приеме у заявителя документов, предоставление которых предусмотрено административным регламентом;</w:t>
      </w:r>
    </w:p>
    <w:p w:rsidR="005B1EB5" w:rsidRPr="009C3EAA" w:rsidRDefault="005B1EB5" w:rsidP="005B1EB5">
      <w:pPr>
        <w:pStyle w:val="ad"/>
        <w:autoSpaceDE w:val="0"/>
        <w:autoSpaceDN w:val="0"/>
        <w:adjustRightInd w:val="0"/>
        <w:ind w:left="0" w:firstLine="567"/>
        <w:jc w:val="both"/>
        <w:outlineLvl w:val="1"/>
      </w:pPr>
      <w:r w:rsidRPr="009C3EAA">
        <w:t>5) отказ в предоставлении муниципальной услуги, если основания отказа не предусмотрены административным регламентом;</w:t>
      </w:r>
    </w:p>
    <w:p w:rsidR="005B1EB5" w:rsidRPr="009C3EAA" w:rsidRDefault="005B1EB5" w:rsidP="005B1EB5">
      <w:pPr>
        <w:pStyle w:val="ad"/>
        <w:autoSpaceDE w:val="0"/>
        <w:autoSpaceDN w:val="0"/>
        <w:adjustRightInd w:val="0"/>
        <w:ind w:left="0" w:firstLine="567"/>
        <w:jc w:val="both"/>
        <w:outlineLvl w:val="1"/>
      </w:pPr>
      <w:r w:rsidRPr="009C3EAA">
        <w:t>6) затребование с заявителя при предоставлении муниципальной услуги платы, не предусмотренной административным регламентом;</w:t>
      </w:r>
    </w:p>
    <w:p w:rsidR="004345BE" w:rsidRPr="00717AD3" w:rsidRDefault="005B1EB5" w:rsidP="004345BE">
      <w:pPr>
        <w:pStyle w:val="ConsPlusNormal"/>
        <w:ind w:firstLine="709"/>
        <w:jc w:val="both"/>
        <w:rPr>
          <w:rFonts w:ascii="Times New Roman" w:hAnsi="Times New Roman" w:cs="Times New Roman"/>
          <w:sz w:val="28"/>
          <w:szCs w:val="28"/>
        </w:rPr>
      </w:pPr>
      <w:proofErr w:type="gramStart"/>
      <w:r w:rsidRPr="00717AD3">
        <w:rPr>
          <w:rFonts w:ascii="Times New Roman" w:hAnsi="Times New Roman" w:cs="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4345BE" w:rsidRPr="00717AD3">
        <w:rPr>
          <w:rFonts w:ascii="Times New Roman" w:hAnsi="Times New Roman" w:cs="Times New Roman"/>
          <w:sz w:val="28"/>
          <w:szCs w:val="28"/>
        </w:rPr>
        <w:t xml:space="preserve"> </w:t>
      </w:r>
      <w:proofErr w:type="gramEnd"/>
    </w:p>
    <w:p w:rsidR="004345BE" w:rsidRPr="008F3FDE" w:rsidRDefault="004345BE" w:rsidP="004345BE">
      <w:pPr>
        <w:pStyle w:val="ConsPlusNormal"/>
        <w:ind w:firstLine="709"/>
        <w:jc w:val="both"/>
        <w:rPr>
          <w:rFonts w:ascii="Times New Roman" w:hAnsi="Times New Roman" w:cs="Times New Roman"/>
          <w:sz w:val="28"/>
          <w:szCs w:val="28"/>
        </w:rPr>
      </w:pPr>
      <w:r w:rsidRPr="008F3FDE">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4345BE" w:rsidRPr="008F3FDE" w:rsidRDefault="004345BE" w:rsidP="004345BE">
      <w:pPr>
        <w:pStyle w:val="ConsPlusNormal"/>
        <w:ind w:firstLine="709"/>
        <w:jc w:val="both"/>
        <w:rPr>
          <w:rFonts w:ascii="Times New Roman" w:hAnsi="Times New Roman" w:cs="Times New Roman"/>
          <w:sz w:val="28"/>
          <w:szCs w:val="28"/>
        </w:rPr>
      </w:pPr>
      <w:proofErr w:type="gramStart"/>
      <w:r w:rsidRPr="008F3FDE">
        <w:rPr>
          <w:rFonts w:ascii="Times New Roman" w:hAnsi="Times New Roman" w:cs="Times New Roman"/>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F3FDE">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5B1EB5" w:rsidRPr="009C3EAA" w:rsidRDefault="004345BE" w:rsidP="005B1EB5">
      <w:pPr>
        <w:pStyle w:val="ad"/>
        <w:autoSpaceDE w:val="0"/>
        <w:autoSpaceDN w:val="0"/>
        <w:adjustRightInd w:val="0"/>
        <w:ind w:left="0" w:firstLine="567"/>
        <w:jc w:val="both"/>
        <w:outlineLvl w:val="1"/>
      </w:pPr>
      <w:proofErr w:type="gramStart"/>
      <w:r w:rsidRPr="008F3FDE">
        <w:rPr>
          <w:shd w:val="clear" w:color="auto" w:fill="FFFFFF"/>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настоящего Федерального закона.</w:t>
      </w:r>
      <w:proofErr w:type="gramEnd"/>
      <w:r w:rsidRPr="008F3FDE">
        <w:rPr>
          <w:shd w:val="clear" w:color="auto" w:fill="FFFFFF"/>
        </w:rPr>
        <w:t xml:space="preserve"> </w:t>
      </w:r>
      <w:proofErr w:type="gramStart"/>
      <w:r w:rsidRPr="008F3FDE">
        <w:rPr>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5B1EB5" w:rsidRPr="009C3EAA" w:rsidRDefault="005B1EB5" w:rsidP="005B1EB5">
      <w:pPr>
        <w:pStyle w:val="ad"/>
        <w:autoSpaceDE w:val="0"/>
        <w:autoSpaceDN w:val="0"/>
        <w:adjustRightInd w:val="0"/>
        <w:ind w:left="0" w:firstLine="567"/>
        <w:jc w:val="both"/>
        <w:outlineLvl w:val="1"/>
      </w:pPr>
      <w:r w:rsidRPr="009C3EAA">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B42B8">
        <w:rPr>
          <w:lang w:val="en-US"/>
        </w:rPr>
        <w:t>www</w:t>
      </w:r>
      <w:r w:rsidRPr="009C3EAA">
        <w:t>.</w:t>
      </w:r>
      <w:r w:rsidRPr="00BB42B8">
        <w:rPr>
          <w:lang w:val="en-US"/>
        </w:rPr>
        <w:t>do</w:t>
      </w:r>
      <w:r w:rsidRPr="009C3EAA">
        <w:t>.</w:t>
      </w:r>
      <w:proofErr w:type="spellStart"/>
      <w:r w:rsidRPr="00BB42B8">
        <w:rPr>
          <w:lang w:val="en-US"/>
        </w:rPr>
        <w:t>gosuslugi</w:t>
      </w:r>
      <w:proofErr w:type="spellEnd"/>
      <w:r w:rsidRPr="009C3EAA">
        <w:t>.</w:t>
      </w:r>
      <w:r w:rsidRPr="00BB42B8">
        <w:rPr>
          <w:lang w:val="en-US"/>
        </w:rPr>
        <w:t>ru</w:t>
      </w:r>
      <w:r w:rsidRPr="009C3EAA">
        <w:t>). Жалоба также может быть принята при личном приеме заявителя.</w:t>
      </w:r>
    </w:p>
    <w:p w:rsidR="005B1EB5" w:rsidRPr="009C3EAA" w:rsidRDefault="005B1EB5" w:rsidP="005B1EB5">
      <w:pPr>
        <w:pStyle w:val="ad"/>
        <w:autoSpaceDE w:val="0"/>
        <w:autoSpaceDN w:val="0"/>
        <w:adjustRightInd w:val="0"/>
        <w:ind w:left="0" w:firstLine="567"/>
        <w:jc w:val="both"/>
        <w:outlineLvl w:val="1"/>
      </w:pPr>
      <w:r w:rsidRPr="009C3EAA">
        <w:lastRenderedPageBreak/>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5B1EB5" w:rsidRPr="009C3EAA" w:rsidRDefault="005B1EB5" w:rsidP="005B1EB5">
      <w:pPr>
        <w:pStyle w:val="ad"/>
        <w:autoSpaceDE w:val="0"/>
        <w:autoSpaceDN w:val="0"/>
        <w:adjustRightInd w:val="0"/>
        <w:ind w:left="0" w:firstLine="567"/>
        <w:jc w:val="both"/>
        <w:outlineLvl w:val="1"/>
      </w:pPr>
      <w:r w:rsidRPr="009C3EAA">
        <w:t>5.4. Жалоба должна содержать:</w:t>
      </w:r>
    </w:p>
    <w:p w:rsidR="005B1EB5" w:rsidRPr="009C3EAA" w:rsidRDefault="005B1EB5" w:rsidP="005B1EB5">
      <w:pPr>
        <w:pStyle w:val="ad"/>
        <w:autoSpaceDE w:val="0"/>
        <w:autoSpaceDN w:val="0"/>
        <w:adjustRightInd w:val="0"/>
        <w:ind w:left="0" w:firstLine="567"/>
        <w:jc w:val="both"/>
        <w:outlineLvl w:val="1"/>
      </w:pPr>
      <w:r w:rsidRPr="009C3EAA">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5B1EB5" w:rsidRPr="009C3EAA" w:rsidRDefault="005B1EB5" w:rsidP="005B1EB5">
      <w:pPr>
        <w:pStyle w:val="ad"/>
        <w:autoSpaceDE w:val="0"/>
        <w:autoSpaceDN w:val="0"/>
        <w:adjustRightInd w:val="0"/>
        <w:ind w:left="0" w:firstLine="567"/>
        <w:jc w:val="both"/>
        <w:outlineLvl w:val="1"/>
      </w:pPr>
      <w:proofErr w:type="gramStart"/>
      <w:r w:rsidRPr="009C3EAA">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B1EB5" w:rsidRPr="009C3EAA" w:rsidRDefault="005B1EB5" w:rsidP="005B1EB5">
      <w:pPr>
        <w:pStyle w:val="ad"/>
        <w:autoSpaceDE w:val="0"/>
        <w:autoSpaceDN w:val="0"/>
        <w:adjustRightInd w:val="0"/>
        <w:ind w:left="0" w:firstLine="567"/>
        <w:jc w:val="both"/>
        <w:outlineLvl w:val="1"/>
      </w:pPr>
      <w:r w:rsidRPr="009C3EAA">
        <w:t>3) сведения об обжалуемых решениях и действиях (бездействии) администрации, должностного лица администрации либо сотрудника администрации;</w:t>
      </w:r>
    </w:p>
    <w:p w:rsidR="005B1EB5" w:rsidRPr="009C3EAA" w:rsidRDefault="005B1EB5" w:rsidP="005B1EB5">
      <w:pPr>
        <w:pStyle w:val="ad"/>
        <w:autoSpaceDE w:val="0"/>
        <w:autoSpaceDN w:val="0"/>
        <w:adjustRightInd w:val="0"/>
        <w:ind w:left="0" w:firstLine="567"/>
        <w:jc w:val="both"/>
        <w:outlineLvl w:val="1"/>
      </w:pPr>
      <w:r w:rsidRPr="009C3EAA">
        <w:t>4) доводы, на основании которых заявитель не согласен с решением и действием (бездействием) администрации, должностного лица администрации либо с</w:t>
      </w:r>
      <w:r>
        <w:t>пециалиста</w:t>
      </w:r>
      <w:r w:rsidRPr="009C3EAA">
        <w:t xml:space="preserve"> администрации. Заявителем могут быть представлены документы (при наличии), подтверждающие доводы заявителя, либо их копии.</w:t>
      </w:r>
    </w:p>
    <w:p w:rsidR="005B1EB5" w:rsidRPr="009C3EAA" w:rsidRDefault="005B1EB5" w:rsidP="005B1EB5">
      <w:pPr>
        <w:pStyle w:val="ad"/>
        <w:autoSpaceDE w:val="0"/>
        <w:autoSpaceDN w:val="0"/>
        <w:adjustRightInd w:val="0"/>
        <w:ind w:left="0" w:firstLine="567"/>
        <w:jc w:val="both"/>
        <w:outlineLvl w:val="1"/>
      </w:pPr>
      <w:r w:rsidRPr="009C3EAA">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5B1EB5" w:rsidRPr="009C3EAA" w:rsidRDefault="005B1EB5" w:rsidP="005B1EB5">
      <w:pPr>
        <w:pStyle w:val="ad"/>
        <w:autoSpaceDE w:val="0"/>
        <w:autoSpaceDN w:val="0"/>
        <w:adjustRightInd w:val="0"/>
        <w:ind w:left="0" w:firstLine="567"/>
        <w:jc w:val="both"/>
        <w:outlineLvl w:val="1"/>
      </w:pPr>
      <w:r w:rsidRPr="009C3EAA">
        <w:t>5.5. </w:t>
      </w:r>
      <w:proofErr w:type="gramStart"/>
      <w:r w:rsidRPr="009C3EAA">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5B1EB5" w:rsidRPr="009C3EAA" w:rsidRDefault="005B1EB5" w:rsidP="005B1EB5">
      <w:pPr>
        <w:pStyle w:val="ad"/>
        <w:autoSpaceDE w:val="0"/>
        <w:autoSpaceDN w:val="0"/>
        <w:adjustRightInd w:val="0"/>
        <w:ind w:left="0" w:firstLine="567"/>
        <w:jc w:val="both"/>
        <w:outlineLvl w:val="1"/>
      </w:pPr>
      <w:r w:rsidRPr="009C3EAA">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5B1EB5" w:rsidRPr="009C3EAA" w:rsidRDefault="005B1EB5" w:rsidP="005B1EB5">
      <w:pPr>
        <w:pStyle w:val="ad"/>
        <w:autoSpaceDE w:val="0"/>
        <w:autoSpaceDN w:val="0"/>
        <w:adjustRightInd w:val="0"/>
        <w:ind w:left="0" w:firstLine="567"/>
        <w:jc w:val="both"/>
        <w:outlineLvl w:val="1"/>
      </w:pPr>
      <w:proofErr w:type="gramStart"/>
      <w:r w:rsidRPr="009C3EAA">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5B1EB5" w:rsidRPr="009C3EAA" w:rsidRDefault="005B1EB5" w:rsidP="005B1EB5">
      <w:pPr>
        <w:pStyle w:val="ad"/>
        <w:autoSpaceDE w:val="0"/>
        <w:autoSpaceDN w:val="0"/>
        <w:adjustRightInd w:val="0"/>
        <w:ind w:left="0" w:firstLine="567"/>
        <w:jc w:val="both"/>
        <w:outlineLvl w:val="1"/>
      </w:pPr>
      <w:r w:rsidRPr="009C3EAA">
        <w:t>2) отказывает в удовлетворении жалобы.</w:t>
      </w:r>
    </w:p>
    <w:p w:rsidR="005B1EB5" w:rsidRDefault="005B1EB5" w:rsidP="005B1EB5">
      <w:pPr>
        <w:pStyle w:val="ad"/>
        <w:autoSpaceDE w:val="0"/>
        <w:autoSpaceDN w:val="0"/>
        <w:adjustRightInd w:val="0"/>
        <w:ind w:left="0" w:firstLine="567"/>
        <w:jc w:val="both"/>
        <w:outlineLvl w:val="1"/>
      </w:pPr>
      <w:r w:rsidRPr="009C3EAA">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67374" w:rsidRPr="008F3FDE" w:rsidRDefault="00767374" w:rsidP="00767374">
      <w:pPr>
        <w:shd w:val="clear" w:color="auto" w:fill="FFFFFF"/>
        <w:ind w:firstLine="540"/>
        <w:jc w:val="both"/>
      </w:pPr>
      <w:r>
        <w:rPr>
          <w:shd w:val="clear" w:color="auto" w:fill="FFFFFF"/>
        </w:rPr>
        <w:t>5.7.1</w:t>
      </w:r>
      <w:r w:rsidRPr="008F3FDE">
        <w:rPr>
          <w:shd w:val="clear" w:color="auto" w:fill="FFFFFF"/>
        </w:rPr>
        <w:t xml:space="preserve">. </w:t>
      </w:r>
      <w:proofErr w:type="gramStart"/>
      <w:r w:rsidRPr="008F3FDE">
        <w:t xml:space="preserve">В случае признания жалобы подлежащей удовлетворению в ответе заявителю, указанном в части 8 настоящей статьи, дается информация о действиях, осуществляемых органом, предоставляющим государственную услугу, </w:t>
      </w:r>
      <w:r w:rsidRPr="008F3FDE">
        <w:lastRenderedPageBreak/>
        <w:t>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w:t>
      </w:r>
      <w:proofErr w:type="gramEnd"/>
      <w:r w:rsidRPr="008F3FDE">
        <w:t xml:space="preserve">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767374" w:rsidRPr="009C3EAA" w:rsidRDefault="00767374" w:rsidP="00767374">
      <w:pPr>
        <w:pStyle w:val="ad"/>
        <w:autoSpaceDE w:val="0"/>
        <w:autoSpaceDN w:val="0"/>
        <w:adjustRightInd w:val="0"/>
        <w:ind w:left="0" w:firstLine="567"/>
        <w:jc w:val="both"/>
        <w:outlineLvl w:val="1"/>
      </w:pPr>
      <w:bookmarkStart w:id="8" w:name="dst100022"/>
      <w:bookmarkEnd w:id="8"/>
      <w:r w:rsidRPr="008F3FDE">
        <w:rPr>
          <w:shd w:val="clear" w:color="auto" w:fill="FFFFFF"/>
        </w:rPr>
        <w:t>5.7.2 .</w:t>
      </w:r>
      <w:r w:rsidRPr="008F3FDE">
        <w:t xml:space="preserve">В случае признания </w:t>
      </w:r>
      <w:proofErr w:type="gramStart"/>
      <w:r w:rsidRPr="008F3FDE">
        <w:t>жалобы</w:t>
      </w:r>
      <w:proofErr w:type="gramEnd"/>
      <w:r w:rsidRPr="008F3FDE">
        <w:t xml:space="preserve"> не подлежащей удовлетворению в ответе заявителю, указанном в части 8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5B1EB5" w:rsidRPr="009C3EAA" w:rsidRDefault="005B1EB5" w:rsidP="005B1EB5">
      <w:pPr>
        <w:pStyle w:val="ad"/>
        <w:autoSpaceDE w:val="0"/>
        <w:autoSpaceDN w:val="0"/>
        <w:adjustRightInd w:val="0"/>
        <w:ind w:left="0" w:firstLine="567"/>
        <w:jc w:val="both"/>
        <w:outlineLvl w:val="1"/>
      </w:pPr>
      <w:r w:rsidRPr="009C3EAA">
        <w:t xml:space="preserve">5.8. В случае установления в ходе или по результатам </w:t>
      </w:r>
      <w:proofErr w:type="gramStart"/>
      <w:r w:rsidRPr="009C3EAA">
        <w:t>рассмотрения жалобы признаков состава административного правонарушения</w:t>
      </w:r>
      <w:proofErr w:type="gramEnd"/>
      <w:r w:rsidRPr="009C3EAA">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47C51" w:rsidRPr="00564911" w:rsidRDefault="00C305C6" w:rsidP="005B1EB5">
      <w:pPr>
        <w:ind w:firstLine="567"/>
        <w:jc w:val="both"/>
      </w:pPr>
      <w:r>
        <w:br w:type="page"/>
      </w:r>
      <w:r w:rsidR="00564911">
        <w:lastRenderedPageBreak/>
        <w:t>ПРИЛОЖЕНИЕ №</w:t>
      </w:r>
      <w:r w:rsidR="003911B1">
        <w:t>1</w:t>
      </w:r>
      <w:r w:rsidR="00564911">
        <w:t xml:space="preserve"> </w:t>
      </w:r>
    </w:p>
    <w:p w:rsidR="00947C51" w:rsidRDefault="00947C51">
      <w:pPr>
        <w:jc w:val="right"/>
      </w:pPr>
      <w:r>
        <w:t>к административному регламенту</w:t>
      </w:r>
    </w:p>
    <w:p w:rsidR="00947C51" w:rsidRDefault="00947C51">
      <w:pPr>
        <w:jc w:val="right"/>
      </w:pPr>
      <w:r>
        <w:t>предоставления муниципальной услуги</w:t>
      </w:r>
    </w:p>
    <w:p w:rsidR="00947C51" w:rsidRDefault="00947C51">
      <w:pPr>
        <w:jc w:val="center"/>
      </w:pPr>
    </w:p>
    <w:p w:rsidR="00F6503D" w:rsidRDefault="00F6503D" w:rsidP="003911B1">
      <w:pPr>
        <w:pStyle w:val="ConsNonformat"/>
        <w:widowControl/>
        <w:jc w:val="center"/>
        <w:rPr>
          <w:rFonts w:ascii="Times New Roman" w:hAnsi="Times New Roman" w:cs="Times New Roman"/>
          <w:sz w:val="28"/>
          <w:szCs w:val="28"/>
        </w:rPr>
      </w:pPr>
    </w:p>
    <w:p w:rsidR="00F6503D" w:rsidRDefault="00F6503D" w:rsidP="003911B1">
      <w:pPr>
        <w:pStyle w:val="ConsNonformat"/>
        <w:widowControl/>
        <w:jc w:val="center"/>
        <w:rPr>
          <w:rFonts w:ascii="Times New Roman" w:hAnsi="Times New Roman" w:cs="Times New Roman"/>
          <w:sz w:val="28"/>
          <w:szCs w:val="28"/>
        </w:rPr>
      </w:pPr>
    </w:p>
    <w:p w:rsidR="003911B1" w:rsidRPr="001710EE" w:rsidRDefault="003911B1" w:rsidP="003911B1">
      <w:pPr>
        <w:pStyle w:val="ConsNonformat"/>
        <w:widowControl/>
        <w:jc w:val="center"/>
        <w:rPr>
          <w:rFonts w:ascii="Times New Roman" w:hAnsi="Times New Roman" w:cs="Times New Roman"/>
          <w:bCs/>
          <w:sz w:val="28"/>
          <w:szCs w:val="28"/>
        </w:rPr>
      </w:pPr>
      <w:r w:rsidRPr="001710EE">
        <w:rPr>
          <w:rFonts w:ascii="Times New Roman" w:hAnsi="Times New Roman" w:cs="Times New Roman"/>
          <w:bCs/>
          <w:sz w:val="28"/>
          <w:szCs w:val="28"/>
        </w:rPr>
        <w:t>ЗАЯВЛЕНИЕ</w:t>
      </w:r>
    </w:p>
    <w:p w:rsidR="003911B1" w:rsidRPr="001710EE" w:rsidRDefault="003911B1" w:rsidP="003911B1">
      <w:pPr>
        <w:pStyle w:val="ConsPlusNormal0"/>
        <w:widowControl/>
        <w:ind w:left="57" w:firstLine="0"/>
        <w:jc w:val="center"/>
        <w:rPr>
          <w:rFonts w:ascii="Times New Roman" w:hAnsi="Times New Roman" w:cs="Times New Roman"/>
          <w:sz w:val="28"/>
          <w:szCs w:val="28"/>
        </w:rPr>
      </w:pPr>
      <w:r w:rsidRPr="001710EE">
        <w:rPr>
          <w:rFonts w:ascii="Times New Roman" w:hAnsi="Times New Roman" w:cs="Times New Roman"/>
          <w:bCs/>
          <w:sz w:val="28"/>
          <w:szCs w:val="28"/>
        </w:rPr>
        <w:t xml:space="preserve">о заключении договора </w:t>
      </w:r>
      <w:r w:rsidRPr="001710EE">
        <w:rPr>
          <w:rFonts w:ascii="Times New Roman" w:hAnsi="Times New Roman" w:cs="Times New Roman"/>
          <w:sz w:val="28"/>
          <w:szCs w:val="28"/>
        </w:rPr>
        <w:t xml:space="preserve">аренды имущества муниципальной казны  </w:t>
      </w:r>
      <w:r w:rsidR="00A177BF">
        <w:rPr>
          <w:rFonts w:ascii="Times New Roman" w:hAnsi="Times New Roman" w:cs="Times New Roman"/>
          <w:sz w:val="28"/>
          <w:szCs w:val="28"/>
        </w:rPr>
        <w:t xml:space="preserve"> </w:t>
      </w:r>
      <w:r w:rsidR="00F6503D">
        <w:rPr>
          <w:rFonts w:ascii="Times New Roman" w:hAnsi="Times New Roman" w:cs="Times New Roman"/>
          <w:sz w:val="28"/>
          <w:szCs w:val="28"/>
        </w:rPr>
        <w:t xml:space="preserve"> </w:t>
      </w:r>
      <w:r w:rsidRPr="001710EE">
        <w:rPr>
          <w:rFonts w:ascii="Times New Roman" w:hAnsi="Times New Roman" w:cs="Times New Roman"/>
          <w:sz w:val="28"/>
          <w:szCs w:val="28"/>
        </w:rPr>
        <w:t>без проведения торгов (конкурсов, аукционов)</w:t>
      </w:r>
    </w:p>
    <w:p w:rsidR="003911B1" w:rsidRPr="001710EE" w:rsidRDefault="003911B1" w:rsidP="003911B1">
      <w:pPr>
        <w:jc w:val="both"/>
      </w:pPr>
    </w:p>
    <w:p w:rsidR="003911B1" w:rsidRPr="001710EE" w:rsidRDefault="003911B1" w:rsidP="003911B1">
      <w:pPr>
        <w:pStyle w:val="ConsNonformat"/>
        <w:widowControl/>
        <w:jc w:val="both"/>
        <w:rPr>
          <w:rFonts w:ascii="Times New Roman" w:hAnsi="Times New Roman" w:cs="Times New Roman"/>
          <w:sz w:val="28"/>
          <w:szCs w:val="28"/>
        </w:rPr>
      </w:pPr>
    </w:p>
    <w:p w:rsidR="003911B1" w:rsidRPr="001710EE" w:rsidRDefault="003911B1" w:rsidP="003911B1">
      <w:pPr>
        <w:pStyle w:val="ConsNonformat"/>
        <w:widowControl/>
        <w:jc w:val="both"/>
        <w:rPr>
          <w:rFonts w:ascii="Times New Roman" w:hAnsi="Times New Roman" w:cs="Times New Roman"/>
          <w:sz w:val="28"/>
          <w:szCs w:val="28"/>
        </w:rPr>
      </w:pP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Прошу заключить (переоформить) договор аренды нежилого помещения (здания, сооружения), расположенного п</w:t>
      </w:r>
      <w:r w:rsidRPr="001710EE">
        <w:rPr>
          <w:rFonts w:ascii="Times New Roman" w:hAnsi="Times New Roman" w:cs="Times New Roman"/>
          <w:bCs/>
          <w:sz w:val="28"/>
          <w:szCs w:val="28"/>
        </w:rPr>
        <w:t>о адресу:</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________________________________________________________________________________________________________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(адрес, район помещения)</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техническая характеристика 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общая   площадь_____________________ кв. м,  в том числе: этаж ______________ кв. м; _______________ (№ на пл</w:t>
      </w:r>
      <w:r w:rsidRPr="001710EE">
        <w:rPr>
          <w:rFonts w:ascii="Times New Roman" w:hAnsi="Times New Roman" w:cs="Times New Roman"/>
          <w:sz w:val="28"/>
          <w:szCs w:val="28"/>
        </w:rPr>
        <w:t>а</w:t>
      </w:r>
      <w:r w:rsidRPr="001710EE">
        <w:rPr>
          <w:rFonts w:ascii="Times New Roman" w:hAnsi="Times New Roman" w:cs="Times New Roman"/>
          <w:sz w:val="28"/>
          <w:szCs w:val="28"/>
        </w:rPr>
        <w:t>не),</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подвал_______________ кв. м______________________ (№ на плане)</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Цель использования арендуемого помещения  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________________________________________________________________________________________________________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bCs/>
          <w:sz w:val="28"/>
          <w:szCs w:val="28"/>
        </w:rPr>
        <w:t>Заяв</w:t>
      </w:r>
      <w:r w:rsidRPr="001710EE">
        <w:rPr>
          <w:rFonts w:ascii="Times New Roman" w:hAnsi="Times New Roman" w:cs="Times New Roman"/>
          <w:bCs/>
          <w:sz w:val="28"/>
          <w:szCs w:val="28"/>
        </w:rPr>
        <w:t>и</w:t>
      </w:r>
      <w:r w:rsidRPr="001710EE">
        <w:rPr>
          <w:rFonts w:ascii="Times New Roman" w:hAnsi="Times New Roman" w:cs="Times New Roman"/>
          <w:bCs/>
          <w:sz w:val="28"/>
          <w:szCs w:val="28"/>
        </w:rPr>
        <w:t>тель</w:t>
      </w:r>
      <w:r w:rsidRPr="001710EE">
        <w:rPr>
          <w:rFonts w:ascii="Times New Roman" w:hAnsi="Times New Roman" w:cs="Times New Roman"/>
          <w:sz w:val="28"/>
          <w:szCs w:val="28"/>
        </w:rPr>
        <w:t>:  _____________________________________________________________________________________________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_______________________________________________________________________________________________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(полное наименование юридического лица) (сокращенное наименование)</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ОКПО ____________________________ ИНН _____________________________ ОКОНХ 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Адрес (почтовый) юридического лица с указанием почтового индекса 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________________________________________________________________________________________________________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Юридический адрес юридического лица с указанием почтового индекса 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________________________________________________________________________________________________________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Банковские реквизиты:</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lastRenderedPageBreak/>
        <w:t>Наименование ба</w:t>
      </w:r>
      <w:r w:rsidRPr="001710EE">
        <w:rPr>
          <w:rFonts w:ascii="Times New Roman" w:hAnsi="Times New Roman" w:cs="Times New Roman"/>
          <w:sz w:val="28"/>
          <w:szCs w:val="28"/>
        </w:rPr>
        <w:t>н</w:t>
      </w:r>
      <w:r w:rsidRPr="001710EE">
        <w:rPr>
          <w:rFonts w:ascii="Times New Roman" w:hAnsi="Times New Roman" w:cs="Times New Roman"/>
          <w:sz w:val="28"/>
          <w:szCs w:val="28"/>
        </w:rPr>
        <w:t>ка______________________________________________________________________________________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БИК____________________________________________________________________________________________________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proofErr w:type="spellStart"/>
      <w:proofErr w:type="gramStart"/>
      <w:r w:rsidRPr="001710EE">
        <w:rPr>
          <w:rFonts w:ascii="Times New Roman" w:hAnsi="Times New Roman" w:cs="Times New Roman"/>
          <w:sz w:val="28"/>
          <w:szCs w:val="28"/>
        </w:rPr>
        <w:t>Кор</w:t>
      </w:r>
      <w:proofErr w:type="spellEnd"/>
      <w:r w:rsidRPr="001710EE">
        <w:rPr>
          <w:rFonts w:ascii="Times New Roman" w:hAnsi="Times New Roman" w:cs="Times New Roman"/>
          <w:sz w:val="28"/>
          <w:szCs w:val="28"/>
        </w:rPr>
        <w:t>/счет</w:t>
      </w:r>
      <w:proofErr w:type="gramEnd"/>
      <w:r w:rsidRPr="001710EE">
        <w:rPr>
          <w:rFonts w:ascii="Times New Roman" w:hAnsi="Times New Roman" w:cs="Times New Roman"/>
          <w:sz w:val="28"/>
          <w:szCs w:val="28"/>
        </w:rPr>
        <w:t xml:space="preserve"> ________________________________________________________________________________________________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Расчетный/счет _________________________________________________________________________________________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Телефон офиса ______________________________________ телефон бухгалтерии 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В лице: _________________________________________________________________________________________________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ab/>
      </w:r>
      <w:r w:rsidRPr="001710EE">
        <w:rPr>
          <w:rFonts w:ascii="Times New Roman" w:hAnsi="Times New Roman" w:cs="Times New Roman"/>
          <w:sz w:val="28"/>
          <w:szCs w:val="28"/>
        </w:rPr>
        <w:tab/>
      </w:r>
      <w:r w:rsidRPr="001710EE">
        <w:rPr>
          <w:rFonts w:ascii="Times New Roman" w:hAnsi="Times New Roman" w:cs="Times New Roman"/>
          <w:sz w:val="28"/>
          <w:szCs w:val="28"/>
        </w:rPr>
        <w:tab/>
      </w:r>
      <w:r w:rsidRPr="001710EE">
        <w:rPr>
          <w:rFonts w:ascii="Times New Roman" w:hAnsi="Times New Roman" w:cs="Times New Roman"/>
          <w:sz w:val="28"/>
          <w:szCs w:val="28"/>
        </w:rPr>
        <w:tab/>
      </w:r>
      <w:r w:rsidRPr="001710EE">
        <w:rPr>
          <w:rFonts w:ascii="Times New Roman" w:hAnsi="Times New Roman" w:cs="Times New Roman"/>
          <w:sz w:val="28"/>
          <w:szCs w:val="28"/>
        </w:rPr>
        <w:tab/>
        <w:t>(Ф.И.О. полностью, должность)</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Основ</w:t>
      </w:r>
      <w:r w:rsidRPr="001710EE">
        <w:rPr>
          <w:rFonts w:ascii="Times New Roman" w:hAnsi="Times New Roman" w:cs="Times New Roman"/>
          <w:sz w:val="28"/>
          <w:szCs w:val="28"/>
        </w:rPr>
        <w:t>а</w:t>
      </w:r>
      <w:r w:rsidRPr="001710EE">
        <w:rPr>
          <w:rFonts w:ascii="Times New Roman" w:hAnsi="Times New Roman" w:cs="Times New Roman"/>
          <w:sz w:val="28"/>
          <w:szCs w:val="28"/>
        </w:rPr>
        <w:t>ние_______________________________________________________________________________________________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ab/>
      </w:r>
      <w:r w:rsidRPr="001710EE">
        <w:rPr>
          <w:rFonts w:ascii="Times New Roman" w:hAnsi="Times New Roman" w:cs="Times New Roman"/>
          <w:sz w:val="28"/>
          <w:szCs w:val="28"/>
        </w:rPr>
        <w:tab/>
      </w:r>
      <w:r w:rsidRPr="001710EE">
        <w:rPr>
          <w:rFonts w:ascii="Times New Roman" w:hAnsi="Times New Roman" w:cs="Times New Roman"/>
          <w:sz w:val="28"/>
          <w:szCs w:val="28"/>
        </w:rPr>
        <w:tab/>
      </w:r>
      <w:r w:rsidRPr="001710EE">
        <w:rPr>
          <w:rFonts w:ascii="Times New Roman" w:hAnsi="Times New Roman" w:cs="Times New Roman"/>
          <w:sz w:val="28"/>
          <w:szCs w:val="28"/>
        </w:rPr>
        <w:tab/>
      </w:r>
      <w:r w:rsidRPr="001710EE">
        <w:rPr>
          <w:rFonts w:ascii="Times New Roman" w:hAnsi="Times New Roman" w:cs="Times New Roman"/>
          <w:sz w:val="28"/>
          <w:szCs w:val="28"/>
        </w:rPr>
        <w:tab/>
        <w:t>(Устав, положение, свидетельство)</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Заявитель: ___________________________________________                                             __________________/_____________/</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 xml:space="preserve">                                     (Ф.И.О., должность)                                                                                                        (М.П.</w:t>
      </w:r>
      <w:r w:rsidR="00D8357D">
        <w:rPr>
          <w:rFonts w:ascii="Times New Roman" w:hAnsi="Times New Roman" w:cs="Times New Roman"/>
          <w:sz w:val="28"/>
          <w:szCs w:val="28"/>
        </w:rPr>
        <w:t xml:space="preserve"> (при наличии)</w:t>
      </w:r>
      <w:r w:rsidRPr="001710EE">
        <w:rPr>
          <w:rFonts w:ascii="Times New Roman" w:hAnsi="Times New Roman" w:cs="Times New Roman"/>
          <w:sz w:val="28"/>
          <w:szCs w:val="28"/>
        </w:rPr>
        <w:t>, подпись)</w:t>
      </w:r>
    </w:p>
    <w:p w:rsidR="003911B1" w:rsidRPr="001710EE" w:rsidRDefault="003911B1" w:rsidP="003911B1">
      <w:pPr>
        <w:pStyle w:val="ConsNonformat"/>
        <w:widowControl/>
        <w:jc w:val="both"/>
        <w:rPr>
          <w:rFonts w:ascii="Times New Roman" w:hAnsi="Times New Roman" w:cs="Times New Roman"/>
          <w:sz w:val="28"/>
          <w:szCs w:val="28"/>
        </w:rPr>
      </w:pPr>
      <w:r w:rsidRPr="001710EE">
        <w:rPr>
          <w:rFonts w:ascii="Times New Roman" w:hAnsi="Times New Roman" w:cs="Times New Roman"/>
          <w:sz w:val="28"/>
          <w:szCs w:val="28"/>
        </w:rPr>
        <w:t>Приложение:</w:t>
      </w:r>
      <w:r>
        <w:rPr>
          <w:rFonts w:ascii="Times New Roman" w:hAnsi="Times New Roman" w:cs="Times New Roman"/>
          <w:sz w:val="28"/>
          <w:szCs w:val="28"/>
        </w:rPr>
        <w:t xml:space="preserve"> </w:t>
      </w:r>
      <w:r w:rsidRPr="003911B1">
        <w:rPr>
          <w:rFonts w:ascii="Times New Roman" w:hAnsi="Times New Roman" w:cs="Times New Roman"/>
          <w:i/>
          <w:sz w:val="28"/>
          <w:szCs w:val="28"/>
        </w:rPr>
        <w:t>(список документов, прилагаемых к заявлению)</w:t>
      </w:r>
    </w:p>
    <w:p w:rsidR="003911B1" w:rsidRDefault="003911B1">
      <w:pPr>
        <w:jc w:val="center"/>
      </w:pPr>
    </w:p>
    <w:p w:rsidR="003911B1" w:rsidRDefault="003911B1">
      <w:pPr>
        <w:jc w:val="center"/>
      </w:pPr>
    </w:p>
    <w:p w:rsidR="003911B1" w:rsidRDefault="003911B1">
      <w:pPr>
        <w:jc w:val="center"/>
      </w:pPr>
    </w:p>
    <w:p w:rsidR="003911B1" w:rsidRDefault="003911B1">
      <w:pPr>
        <w:jc w:val="center"/>
      </w:pPr>
    </w:p>
    <w:p w:rsidR="003911B1" w:rsidRDefault="003911B1">
      <w:pPr>
        <w:jc w:val="center"/>
      </w:pPr>
    </w:p>
    <w:p w:rsidR="003911B1" w:rsidRDefault="003911B1">
      <w:pPr>
        <w:jc w:val="center"/>
      </w:pPr>
    </w:p>
    <w:p w:rsidR="003911B1" w:rsidRDefault="003911B1">
      <w:pPr>
        <w:jc w:val="center"/>
      </w:pPr>
    </w:p>
    <w:p w:rsidR="003911B1" w:rsidRDefault="003911B1">
      <w:pPr>
        <w:jc w:val="center"/>
      </w:pPr>
    </w:p>
    <w:p w:rsidR="003911B1" w:rsidRDefault="003911B1">
      <w:pPr>
        <w:jc w:val="center"/>
      </w:pPr>
    </w:p>
    <w:p w:rsidR="003911B1" w:rsidRDefault="003911B1">
      <w:pPr>
        <w:jc w:val="center"/>
      </w:pPr>
    </w:p>
    <w:p w:rsidR="003911B1" w:rsidRDefault="003911B1">
      <w:pPr>
        <w:jc w:val="center"/>
      </w:pPr>
    </w:p>
    <w:p w:rsidR="003911B1" w:rsidRDefault="003911B1">
      <w:pPr>
        <w:jc w:val="center"/>
      </w:pPr>
    </w:p>
    <w:p w:rsidR="003911B1" w:rsidRDefault="003911B1">
      <w:pPr>
        <w:jc w:val="center"/>
      </w:pPr>
    </w:p>
    <w:p w:rsidR="00F6503D" w:rsidRDefault="00F6503D">
      <w:pPr>
        <w:jc w:val="center"/>
      </w:pPr>
    </w:p>
    <w:p w:rsidR="00F6503D" w:rsidRDefault="00F6503D">
      <w:pPr>
        <w:jc w:val="center"/>
      </w:pPr>
    </w:p>
    <w:p w:rsidR="003911B1" w:rsidRDefault="003911B1">
      <w:pPr>
        <w:jc w:val="center"/>
      </w:pPr>
    </w:p>
    <w:p w:rsidR="00414B26" w:rsidRDefault="00414B26">
      <w:pPr>
        <w:jc w:val="center"/>
      </w:pPr>
    </w:p>
    <w:p w:rsidR="00414B26" w:rsidRDefault="00414B26">
      <w:pPr>
        <w:jc w:val="center"/>
      </w:pPr>
    </w:p>
    <w:p w:rsidR="00414B26" w:rsidRDefault="00414B26">
      <w:pPr>
        <w:jc w:val="center"/>
      </w:pPr>
    </w:p>
    <w:p w:rsidR="003911B1" w:rsidRPr="00564911" w:rsidRDefault="003911B1" w:rsidP="00F6503D">
      <w:pPr>
        <w:ind w:left="720"/>
        <w:jc w:val="right"/>
      </w:pPr>
      <w:r>
        <w:lastRenderedPageBreak/>
        <w:t xml:space="preserve">ПРИЛОЖЕНИЕ №2 </w:t>
      </w:r>
    </w:p>
    <w:p w:rsidR="003911B1" w:rsidRDefault="003911B1" w:rsidP="00F6503D">
      <w:pPr>
        <w:jc w:val="right"/>
      </w:pPr>
      <w:r>
        <w:t>к административному регламенту</w:t>
      </w:r>
    </w:p>
    <w:p w:rsidR="003911B1" w:rsidRDefault="003911B1" w:rsidP="00F6503D">
      <w:pPr>
        <w:jc w:val="right"/>
      </w:pPr>
      <w:r>
        <w:t>предоставления муниципальной услуги</w:t>
      </w:r>
    </w:p>
    <w:p w:rsidR="003911B1" w:rsidRDefault="003911B1" w:rsidP="00F6503D">
      <w:pPr>
        <w:jc w:val="right"/>
      </w:pPr>
    </w:p>
    <w:p w:rsidR="003911B1" w:rsidRDefault="003911B1">
      <w:pPr>
        <w:jc w:val="center"/>
      </w:pPr>
    </w:p>
    <w:p w:rsidR="00947C51" w:rsidRDefault="00947C51" w:rsidP="003911B1">
      <w:pPr>
        <w:jc w:val="center"/>
      </w:pPr>
      <w:r>
        <w:t>БЛОК-СХЕМА</w:t>
      </w:r>
    </w:p>
    <w:p w:rsidR="00947C51" w:rsidRDefault="00947C51" w:rsidP="003911B1">
      <w:pPr>
        <w:jc w:val="center"/>
      </w:pPr>
      <w:r>
        <w:t>предоставления муниципальной услуги</w:t>
      </w:r>
    </w:p>
    <w:p w:rsidR="00704211" w:rsidRPr="001710EE" w:rsidRDefault="00704211" w:rsidP="00704211">
      <w:pPr>
        <w:jc w:val="both"/>
      </w:pPr>
    </w:p>
    <w:p w:rsidR="00704211" w:rsidRPr="001710EE" w:rsidRDefault="00704211" w:rsidP="00704211">
      <w:pPr>
        <w:jc w:val="both"/>
      </w:pPr>
      <w:r w:rsidRPr="001710EE">
        <w:rPr>
          <w:noProof/>
        </w:rPr>
        <w:pict>
          <v:shapetype id="_x0000_t116" coordsize="21600,21600" o:spt="116" path="m3475,qx,10800,3475,21600l18125,21600qx21600,10800,18125,xe">
            <v:stroke joinstyle="miter"/>
            <v:path gradientshapeok="t" o:connecttype="rect" textboxrect="1018,3163,20582,18437"/>
          </v:shapetype>
          <v:shape id="_x0000_s1048" type="#_x0000_t116" style="position:absolute;left:0;text-align:left;margin-left:69.9pt;margin-top:9.95pt;width:321pt;height:46.5pt;z-index:251661312">
            <v:textbox style="mso-next-textbox:#_x0000_s1048">
              <w:txbxContent>
                <w:p w:rsidR="00704211" w:rsidRPr="00B83621" w:rsidRDefault="00704211" w:rsidP="00704211">
                  <w:pPr>
                    <w:jc w:val="center"/>
                    <w:rPr>
                      <w:sz w:val="20"/>
                    </w:rPr>
                  </w:pPr>
                  <w:r w:rsidRPr="00B83621">
                    <w:rPr>
                      <w:sz w:val="20"/>
                    </w:rPr>
                    <w:t xml:space="preserve">Обращение </w:t>
                  </w:r>
                  <w:r>
                    <w:rPr>
                      <w:sz w:val="20"/>
                    </w:rPr>
                    <w:t>заявителя</w:t>
                  </w:r>
                  <w:r w:rsidRPr="00B83621">
                    <w:rPr>
                      <w:sz w:val="20"/>
                    </w:rPr>
                    <w:t xml:space="preserve"> </w:t>
                  </w:r>
                  <w:r>
                    <w:rPr>
                      <w:sz w:val="20"/>
                    </w:rPr>
                    <w:t>по вопросам предоставления муниц</w:t>
                  </w:r>
                  <w:r>
                    <w:rPr>
                      <w:sz w:val="20"/>
                    </w:rPr>
                    <w:t>и</w:t>
                  </w:r>
                  <w:r>
                    <w:rPr>
                      <w:sz w:val="20"/>
                    </w:rPr>
                    <w:t>пальной услуги</w:t>
                  </w:r>
                </w:p>
                <w:p w:rsidR="00704211" w:rsidRDefault="00704211" w:rsidP="00704211"/>
                <w:p w:rsidR="00704211" w:rsidRPr="008E7E4E" w:rsidRDefault="00704211" w:rsidP="00704211"/>
              </w:txbxContent>
            </v:textbox>
          </v:shape>
        </w:pict>
      </w:r>
    </w:p>
    <w:p w:rsidR="00704211" w:rsidRPr="001710EE" w:rsidRDefault="00704211" w:rsidP="00704211">
      <w:pPr>
        <w:jc w:val="both"/>
      </w:pPr>
    </w:p>
    <w:p w:rsidR="00704211" w:rsidRPr="001710EE" w:rsidRDefault="00F872B4" w:rsidP="00704211">
      <w:pPr>
        <w:jc w:val="both"/>
      </w:pPr>
      <w:r>
        <w:rPr>
          <w:noProof/>
        </w:rPr>
        <w:pict>
          <v:shapetype id="_x0000_t32" coordsize="21600,21600" o:spt="32" o:oned="t" path="m,l21600,21600e" filled="f">
            <v:path arrowok="t" fillok="f" o:connecttype="none"/>
            <o:lock v:ext="edit" shapetype="t"/>
          </v:shapetype>
          <v:shape id="_x0000_s1064" type="#_x0000_t32" style="position:absolute;left:0;text-align:left;margin-left:390.9pt;margin-top:2.1pt;width:39.2pt;height:0;flip:x;z-index:251671552" o:connectortype="straight">
            <v:stroke endarrow="block"/>
          </v:shape>
        </w:pict>
      </w:r>
      <w:r>
        <w:rPr>
          <w:noProof/>
        </w:rPr>
        <w:pict>
          <v:shape id="_x0000_s1063" type="#_x0000_t32" style="position:absolute;left:0;text-align:left;margin-left:430.1pt;margin-top:2.1pt;width:0;height:138.75pt;flip:y;z-index:251670528" o:connectortype="straight"/>
        </w:pict>
      </w:r>
    </w:p>
    <w:p w:rsidR="00704211" w:rsidRPr="001710EE" w:rsidRDefault="00704211" w:rsidP="00704211">
      <w:pPr>
        <w:jc w:val="both"/>
      </w:pPr>
      <w:r w:rsidRPr="001710EE">
        <w:rPr>
          <w:noProof/>
        </w:rPr>
        <w:pict>
          <v:line id="_x0000_s1039" style="position:absolute;left:0;text-align:left;z-index:251655168" from="233.6pt,8.15pt" to="233.6pt,38.65pt">
            <v:stroke endarrow="block"/>
          </v:line>
        </w:pict>
      </w:r>
    </w:p>
    <w:p w:rsidR="00704211" w:rsidRPr="001710EE" w:rsidRDefault="00704211" w:rsidP="00704211">
      <w:pPr>
        <w:jc w:val="both"/>
      </w:pPr>
    </w:p>
    <w:p w:rsidR="00704211" w:rsidRPr="001710EE" w:rsidRDefault="00704211" w:rsidP="00704211">
      <w:pPr>
        <w:jc w:val="both"/>
      </w:pPr>
      <w:r w:rsidRPr="001710EE">
        <w:rPr>
          <w:noProof/>
        </w:rPr>
        <w:pict>
          <v:shapetype id="_x0000_t202" coordsize="21600,21600" o:spt="202" path="m,l,21600r21600,l21600,xe">
            <v:stroke joinstyle="miter"/>
            <v:path gradientshapeok="t" o:connecttype="rect"/>
          </v:shapetype>
          <v:shape id="_x0000_s1026" type="#_x0000_t202" style="position:absolute;left:0;text-align:left;margin-left:78.35pt;margin-top:6.45pt;width:317.25pt;height:24.6pt;z-index:251643904">
            <v:textbox style="mso-next-textbox:#_x0000_s1026">
              <w:txbxContent>
                <w:p w:rsidR="00704211" w:rsidRPr="00B83621" w:rsidRDefault="00704211" w:rsidP="00704211">
                  <w:pPr>
                    <w:jc w:val="center"/>
                    <w:rPr>
                      <w:sz w:val="20"/>
                    </w:rPr>
                  </w:pPr>
                  <w:r w:rsidRPr="00B83621">
                    <w:rPr>
                      <w:sz w:val="20"/>
                    </w:rPr>
                    <w:t>Прием заявления</w:t>
                  </w:r>
                  <w:r>
                    <w:rPr>
                      <w:sz w:val="20"/>
                    </w:rPr>
                    <w:t xml:space="preserve"> и документов на получение муниципальной услуги</w:t>
                  </w:r>
                </w:p>
              </w:txbxContent>
            </v:textbox>
          </v:shape>
        </w:pict>
      </w:r>
    </w:p>
    <w:p w:rsidR="00704211" w:rsidRPr="001710EE" w:rsidRDefault="00704211" w:rsidP="00704211">
      <w:pPr>
        <w:jc w:val="both"/>
      </w:pPr>
    </w:p>
    <w:p w:rsidR="00704211" w:rsidRPr="001710EE" w:rsidRDefault="00704211" w:rsidP="00704211">
      <w:pPr>
        <w:jc w:val="both"/>
      </w:pPr>
      <w:r w:rsidRPr="001710EE">
        <w:rPr>
          <w:noProof/>
        </w:rPr>
        <w:pict>
          <v:line id="_x0000_s1047" style="position:absolute;left:0;text-align:left;z-index:251660288" from="233.6pt,.2pt" to="233.6pt,21.2pt">
            <v:stroke endarrow="block"/>
          </v:line>
        </w:pict>
      </w:r>
    </w:p>
    <w:p w:rsidR="00704211" w:rsidRPr="001710EE" w:rsidRDefault="00704211" w:rsidP="00704211">
      <w:pPr>
        <w:jc w:val="both"/>
      </w:pPr>
      <w:r w:rsidRPr="001710EE">
        <w:rPr>
          <w:noProof/>
        </w:rPr>
        <w:pict>
          <v:shapetype id="_x0000_t110" coordsize="21600,21600" o:spt="110" path="m10800,l,10800,10800,21600,21600,10800xe">
            <v:stroke joinstyle="miter"/>
            <v:path gradientshapeok="t" o:connecttype="rect" textboxrect="5400,5400,16200,16200"/>
          </v:shapetype>
          <v:shape id="_x0000_s1038" type="#_x0000_t110" style="position:absolute;left:0;text-align:left;margin-left:114.9pt;margin-top:5.1pt;width:234pt;height:77.1pt;z-index:251654144">
            <v:textbox style="mso-next-textbox:#_x0000_s1038">
              <w:txbxContent>
                <w:p w:rsidR="00704211" w:rsidRPr="00B83621" w:rsidRDefault="00704211" w:rsidP="00704211">
                  <w:pPr>
                    <w:jc w:val="center"/>
                    <w:rPr>
                      <w:sz w:val="20"/>
                    </w:rPr>
                  </w:pPr>
                  <w:r>
                    <w:rPr>
                      <w:sz w:val="20"/>
                    </w:rPr>
                    <w:t>Наличие надлежаще оформленных докуме</w:t>
                  </w:r>
                  <w:r>
                    <w:rPr>
                      <w:sz w:val="20"/>
                    </w:rPr>
                    <w:t>н</w:t>
                  </w:r>
                  <w:r>
                    <w:rPr>
                      <w:sz w:val="20"/>
                    </w:rPr>
                    <w:t>тов</w:t>
                  </w:r>
                </w:p>
              </w:txbxContent>
            </v:textbox>
          </v:shape>
        </w:pict>
      </w:r>
      <w:r w:rsidRPr="001710EE">
        <w:rPr>
          <w:noProof/>
        </w:rPr>
        <w:pict>
          <v:line id="_x0000_s1037" style="position:absolute;left:0;text-align:left;z-index:251653120" from="495pt,438.6pt" to="495pt,438.6pt"/>
        </w:pict>
      </w:r>
    </w:p>
    <w:p w:rsidR="00704211" w:rsidRPr="001710EE" w:rsidRDefault="00704211" w:rsidP="00704211">
      <w:pPr>
        <w:jc w:val="both"/>
      </w:pPr>
      <w:r w:rsidRPr="001710EE">
        <w:rPr>
          <w:noProof/>
        </w:rPr>
        <w:pict>
          <v:shape id="_x0000_s1036" type="#_x0000_t202" style="position:absolute;left:0;text-align:left;margin-left:69.9pt;margin-top:6.6pt;width:45pt;height:17.55pt;z-index:251652096" stroked="f">
            <v:textbox style="mso-next-textbox:#_x0000_s1036">
              <w:txbxContent>
                <w:p w:rsidR="00704211" w:rsidRPr="00E4130A" w:rsidRDefault="00704211" w:rsidP="00704211">
                  <w:pPr>
                    <w:jc w:val="center"/>
                    <w:rPr>
                      <w:sz w:val="20"/>
                    </w:rPr>
                  </w:pPr>
                  <w:r w:rsidRPr="00E4130A">
                    <w:rPr>
                      <w:sz w:val="20"/>
                    </w:rPr>
                    <w:t>Да</w:t>
                  </w:r>
                </w:p>
              </w:txbxContent>
            </v:textbox>
          </v:shape>
        </w:pict>
      </w:r>
      <w:r w:rsidRPr="001710EE">
        <w:rPr>
          <w:noProof/>
        </w:rPr>
        <w:pict>
          <v:shape id="_x0000_s1034" type="#_x0000_t202" style="position:absolute;left:0;text-align:left;margin-left:348.9pt;margin-top:6.6pt;width:32.45pt;height:17.55pt;z-index:251651072" stroked="f">
            <v:textbox style="mso-next-textbox:#_x0000_s1034">
              <w:txbxContent>
                <w:p w:rsidR="00704211" w:rsidRPr="007D224C" w:rsidRDefault="00704211" w:rsidP="00704211">
                  <w:pPr>
                    <w:rPr>
                      <w:sz w:val="20"/>
                    </w:rPr>
                  </w:pPr>
                  <w:r w:rsidRPr="007D224C">
                    <w:rPr>
                      <w:sz w:val="20"/>
                    </w:rPr>
                    <w:t>Нет</w:t>
                  </w:r>
                </w:p>
              </w:txbxContent>
            </v:textbox>
          </v:shape>
        </w:pict>
      </w:r>
    </w:p>
    <w:p w:rsidR="00704211" w:rsidRPr="001710EE" w:rsidRDefault="00F872B4" w:rsidP="00704211">
      <w:pPr>
        <w:tabs>
          <w:tab w:val="left" w:pos="6660"/>
        </w:tabs>
        <w:jc w:val="both"/>
      </w:pPr>
      <w:r>
        <w:rPr>
          <w:noProof/>
        </w:rPr>
        <w:pict>
          <v:shape id="_x0000_s1062" type="#_x0000_t32" style="position:absolute;left:0;text-align:left;margin-left:348.9pt;margin-top:12.1pt;width:81.2pt;height:0;z-index:251669504" o:connectortype="straight"/>
        </w:pict>
      </w:r>
      <w:r w:rsidR="00704211">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0" type="#_x0000_t34" style="position:absolute;left:0;text-align:left;margin-left:76pt;margin-top:29.1pt;width:55.85pt;height:21.9pt;rotation:90;z-index:251668480" o:connectortype="elbow" adj="-252,-360986,-71858">
            <v:stroke endarrow="block"/>
          </v:shape>
        </w:pict>
      </w:r>
    </w:p>
    <w:p w:rsidR="00704211" w:rsidRPr="001710EE" w:rsidRDefault="00704211" w:rsidP="00704211">
      <w:pPr>
        <w:jc w:val="both"/>
      </w:pPr>
    </w:p>
    <w:p w:rsidR="00704211" w:rsidRPr="001710EE" w:rsidRDefault="00704211" w:rsidP="00704211">
      <w:pPr>
        <w:pStyle w:val="ConsPlusNormal0"/>
        <w:ind w:left="1620" w:firstLine="3780"/>
        <w:jc w:val="both"/>
        <w:rPr>
          <w:rFonts w:ascii="Times New Roman" w:hAnsi="Times New Roman" w:cs="Times New Roman"/>
          <w:sz w:val="28"/>
          <w:szCs w:val="28"/>
        </w:rPr>
      </w:pPr>
    </w:p>
    <w:p w:rsidR="00704211" w:rsidRPr="001710EE" w:rsidRDefault="00704211" w:rsidP="00704211">
      <w:pPr>
        <w:pStyle w:val="ConsPlusNormal0"/>
        <w:ind w:left="1620" w:firstLine="3780"/>
        <w:jc w:val="both"/>
        <w:rPr>
          <w:rFonts w:ascii="Times New Roman" w:hAnsi="Times New Roman" w:cs="Times New Roman"/>
          <w:sz w:val="28"/>
          <w:szCs w:val="28"/>
        </w:rPr>
      </w:pPr>
    </w:p>
    <w:p w:rsidR="00704211" w:rsidRPr="001710EE" w:rsidRDefault="00704211" w:rsidP="00704211">
      <w:pPr>
        <w:pStyle w:val="ConsPlusNormal0"/>
        <w:ind w:left="1620" w:firstLine="3780"/>
        <w:jc w:val="both"/>
        <w:rPr>
          <w:rFonts w:ascii="Times New Roman" w:hAnsi="Times New Roman" w:cs="Times New Roman"/>
          <w:sz w:val="28"/>
          <w:szCs w:val="28"/>
        </w:rPr>
      </w:pPr>
      <w:r w:rsidRPr="001710EE">
        <w:rPr>
          <w:rFonts w:ascii="Times New Roman" w:hAnsi="Times New Roman" w:cs="Times New Roman"/>
          <w:noProof/>
          <w:sz w:val="28"/>
          <w:szCs w:val="28"/>
        </w:rPr>
        <w:pict>
          <v:shape id="_x0000_s1027" type="#_x0000_t202" style="position:absolute;left:0;text-align:left;margin-left:93pt;margin-top:3.55pt;width:295.85pt;height:33.85pt;z-index:251644928">
            <v:textbox style="mso-next-textbox:#_x0000_s1027">
              <w:txbxContent>
                <w:p w:rsidR="00704211" w:rsidRPr="003E78BB" w:rsidRDefault="00704211" w:rsidP="00704211">
                  <w:pPr>
                    <w:pStyle w:val="ConsPlusNormal0"/>
                    <w:tabs>
                      <w:tab w:val="left" w:pos="540"/>
                    </w:tabs>
                    <w:ind w:firstLine="0"/>
                    <w:jc w:val="center"/>
                    <w:rPr>
                      <w:rFonts w:ascii="Times New Roman" w:hAnsi="Times New Roman"/>
                    </w:rPr>
                  </w:pPr>
                  <w:r w:rsidRPr="003E78BB">
                    <w:rPr>
                      <w:rFonts w:ascii="Times New Roman" w:hAnsi="Times New Roman"/>
                    </w:rPr>
                    <w:t>Проверка документов на установление наличия</w:t>
                  </w:r>
                </w:p>
                <w:p w:rsidR="00704211" w:rsidRPr="003E78BB" w:rsidRDefault="00704211" w:rsidP="00704211">
                  <w:pPr>
                    <w:pStyle w:val="ConsPlusNormal0"/>
                    <w:tabs>
                      <w:tab w:val="left" w:pos="540"/>
                    </w:tabs>
                    <w:ind w:firstLine="0"/>
                    <w:jc w:val="center"/>
                    <w:rPr>
                      <w:rFonts w:ascii="Times New Roman" w:hAnsi="Times New Roman"/>
                    </w:rPr>
                  </w:pPr>
                  <w:r w:rsidRPr="003E78BB">
                    <w:rPr>
                      <w:rFonts w:ascii="Times New Roman" w:hAnsi="Times New Roman"/>
                    </w:rPr>
                    <w:t>права на получение муниципальной услуги</w:t>
                  </w:r>
                </w:p>
                <w:p w:rsidR="00704211" w:rsidRPr="003E78BB" w:rsidRDefault="00704211" w:rsidP="00704211"/>
              </w:txbxContent>
            </v:textbox>
          </v:shape>
        </w:pict>
      </w:r>
    </w:p>
    <w:p w:rsidR="00704211" w:rsidRPr="001710EE" w:rsidRDefault="00704211" w:rsidP="00704211">
      <w:pPr>
        <w:pStyle w:val="ConsPlusNormal0"/>
        <w:ind w:left="1620" w:firstLine="3780"/>
        <w:jc w:val="both"/>
        <w:rPr>
          <w:rFonts w:ascii="Times New Roman" w:hAnsi="Times New Roman" w:cs="Times New Roman"/>
          <w:sz w:val="28"/>
          <w:szCs w:val="28"/>
        </w:rPr>
      </w:pPr>
    </w:p>
    <w:p w:rsidR="00704211" w:rsidRPr="001710EE" w:rsidRDefault="00704211" w:rsidP="00704211">
      <w:pPr>
        <w:pStyle w:val="ConsPlusNormal0"/>
        <w:ind w:left="1620" w:firstLine="3780"/>
        <w:jc w:val="both"/>
        <w:rPr>
          <w:rFonts w:ascii="Times New Roman" w:hAnsi="Times New Roman" w:cs="Times New Roman"/>
          <w:sz w:val="28"/>
          <w:szCs w:val="28"/>
        </w:rPr>
      </w:pPr>
      <w:r w:rsidRPr="001710EE">
        <w:rPr>
          <w:rFonts w:ascii="Times New Roman" w:hAnsi="Times New Roman" w:cs="Times New Roman"/>
          <w:noProof/>
          <w:sz w:val="28"/>
          <w:szCs w:val="28"/>
        </w:rPr>
        <w:pict>
          <v:line id="_x0000_s1041" style="position:absolute;left:0;text-align:left;z-index:251657216" from="227.6pt,5.2pt" to="227.6pt,26.2pt">
            <v:stroke endarrow="block"/>
          </v:line>
        </w:pict>
      </w:r>
    </w:p>
    <w:p w:rsidR="00704211" w:rsidRPr="001710EE" w:rsidRDefault="00704211" w:rsidP="00704211">
      <w:pPr>
        <w:pStyle w:val="ConsPlusNormal0"/>
        <w:ind w:left="1620" w:firstLine="3780"/>
        <w:jc w:val="both"/>
        <w:rPr>
          <w:rFonts w:ascii="Times New Roman" w:hAnsi="Times New Roman" w:cs="Times New Roman"/>
          <w:sz w:val="28"/>
          <w:szCs w:val="28"/>
        </w:rPr>
      </w:pPr>
      <w:r w:rsidRPr="001710EE">
        <w:rPr>
          <w:rFonts w:ascii="Times New Roman" w:hAnsi="Times New Roman" w:cs="Times New Roman"/>
          <w:noProof/>
          <w:sz w:val="28"/>
          <w:szCs w:val="28"/>
        </w:rPr>
        <w:pict>
          <v:shape id="_x0000_s1040" type="#_x0000_t110" style="position:absolute;left:0;text-align:left;margin-left:120.1pt;margin-top:10.1pt;width:215.7pt;height:99.25pt;z-index:251656192">
            <v:textbox style="mso-next-textbox:#_x0000_s1040">
              <w:txbxContent>
                <w:p w:rsidR="00704211" w:rsidRPr="00E53D71" w:rsidRDefault="00704211" w:rsidP="00704211">
                  <w:pPr>
                    <w:jc w:val="center"/>
                    <w:rPr>
                      <w:sz w:val="20"/>
                    </w:rPr>
                  </w:pPr>
                  <w:r w:rsidRPr="00E53D71">
                    <w:rPr>
                      <w:sz w:val="20"/>
                    </w:rPr>
                    <w:t>Наличие права на получение муниципал</w:t>
                  </w:r>
                  <w:r w:rsidRPr="00E53D71">
                    <w:rPr>
                      <w:sz w:val="20"/>
                    </w:rPr>
                    <w:t>ь</w:t>
                  </w:r>
                  <w:r w:rsidRPr="00E53D71">
                    <w:rPr>
                      <w:sz w:val="20"/>
                    </w:rPr>
                    <w:t>ной</w:t>
                  </w:r>
                  <w:r>
                    <w:t xml:space="preserve"> </w:t>
                  </w:r>
                  <w:r w:rsidRPr="00E53D71">
                    <w:rPr>
                      <w:sz w:val="20"/>
                    </w:rPr>
                    <w:t>услуги</w:t>
                  </w:r>
                </w:p>
              </w:txbxContent>
            </v:textbox>
          </v:shape>
        </w:pict>
      </w:r>
    </w:p>
    <w:p w:rsidR="00704211" w:rsidRPr="001710EE" w:rsidRDefault="00704211" w:rsidP="00704211">
      <w:pPr>
        <w:pStyle w:val="ConsPlusNormal0"/>
        <w:ind w:left="1620" w:firstLine="3780"/>
        <w:jc w:val="both"/>
        <w:rPr>
          <w:rFonts w:ascii="Times New Roman" w:hAnsi="Times New Roman" w:cs="Times New Roman"/>
          <w:sz w:val="28"/>
          <w:szCs w:val="28"/>
        </w:rPr>
      </w:pPr>
      <w:r w:rsidRPr="001710EE">
        <w:rPr>
          <w:rFonts w:ascii="Times New Roman" w:hAnsi="Times New Roman" w:cs="Times New Roman"/>
          <w:noProof/>
          <w:sz w:val="28"/>
          <w:szCs w:val="28"/>
        </w:rPr>
        <w:pict>
          <v:shape id="_x0000_s1052" type="#_x0000_t202" style="position:absolute;left:0;text-align:left;margin-left:75.1pt;margin-top:11.7pt;width:45pt;height:27pt;z-index:251663360" stroked="f">
            <v:textbox style="mso-next-textbox:#_x0000_s1052">
              <w:txbxContent>
                <w:p w:rsidR="00704211" w:rsidRPr="00E53D71" w:rsidRDefault="00704211" w:rsidP="00704211">
                  <w:pPr>
                    <w:jc w:val="center"/>
                    <w:rPr>
                      <w:sz w:val="20"/>
                    </w:rPr>
                  </w:pPr>
                  <w:r w:rsidRPr="00E53D71">
                    <w:rPr>
                      <w:sz w:val="20"/>
                    </w:rPr>
                    <w:t>Да</w:t>
                  </w:r>
                </w:p>
              </w:txbxContent>
            </v:textbox>
          </v:shape>
        </w:pict>
      </w:r>
    </w:p>
    <w:p w:rsidR="00704211" w:rsidRPr="001710EE" w:rsidRDefault="00704211" w:rsidP="00704211">
      <w:pPr>
        <w:pStyle w:val="ConsPlusNormal0"/>
        <w:ind w:left="1620" w:firstLine="3780"/>
        <w:jc w:val="both"/>
        <w:rPr>
          <w:rFonts w:ascii="Times New Roman" w:hAnsi="Times New Roman" w:cs="Times New Roman"/>
          <w:sz w:val="28"/>
          <w:szCs w:val="28"/>
        </w:rPr>
      </w:pPr>
      <w:r w:rsidRPr="001710EE">
        <w:rPr>
          <w:rFonts w:ascii="Times New Roman" w:hAnsi="Times New Roman" w:cs="Times New Roman"/>
          <w:noProof/>
          <w:sz w:val="28"/>
          <w:szCs w:val="28"/>
        </w:rPr>
        <w:pict>
          <v:shape id="_x0000_s1053" type="#_x0000_t202" style="position:absolute;left:0;text-align:left;margin-left:340.65pt;margin-top:5.05pt;width:40.7pt;height:17.55pt;z-index:251664384" stroked="f">
            <v:textbox style="mso-next-textbox:#_x0000_s1053">
              <w:txbxContent>
                <w:p w:rsidR="00704211" w:rsidRPr="00E53D71" w:rsidRDefault="00704211" w:rsidP="00704211">
                  <w:pPr>
                    <w:rPr>
                      <w:sz w:val="20"/>
                    </w:rPr>
                  </w:pPr>
                  <w:r w:rsidRPr="00E53D71">
                    <w:rPr>
                      <w:sz w:val="20"/>
                    </w:rPr>
                    <w:t>Нет</w:t>
                  </w:r>
                </w:p>
              </w:txbxContent>
            </v:textbox>
          </v:shape>
        </w:pict>
      </w:r>
    </w:p>
    <w:p w:rsidR="00704211" w:rsidRPr="001710EE" w:rsidRDefault="00704211" w:rsidP="00704211">
      <w:pPr>
        <w:pStyle w:val="ConsPlusNormal0"/>
        <w:ind w:left="1620" w:firstLine="3780"/>
        <w:jc w:val="both"/>
        <w:rPr>
          <w:rFonts w:ascii="Times New Roman" w:hAnsi="Times New Roman" w:cs="Times New Roman"/>
          <w:sz w:val="28"/>
          <w:szCs w:val="28"/>
        </w:rPr>
      </w:pPr>
      <w:r w:rsidRPr="001710EE">
        <w:rPr>
          <w:rFonts w:ascii="Times New Roman" w:hAnsi="Times New Roman" w:cs="Times New Roman"/>
          <w:noProof/>
          <w:sz w:val="28"/>
          <w:szCs w:val="28"/>
        </w:rPr>
        <w:pict>
          <v:line id="_x0000_s1029" style="position:absolute;left:0;text-align:left;z-index:251646976" from="78.75pt,13.25pt" to="78.75pt,56.2pt">
            <v:stroke endarrow="block"/>
          </v:line>
        </w:pict>
      </w:r>
      <w:r w:rsidRPr="001710EE">
        <w:rPr>
          <w:rFonts w:ascii="Times New Roman" w:hAnsi="Times New Roman" w:cs="Times New Roman"/>
          <w:noProof/>
          <w:sz w:val="28"/>
          <w:szCs w:val="28"/>
        </w:rPr>
        <w:pict>
          <v:line id="_x0000_s1028" style="position:absolute;left:0;text-align:left;flip:x;z-index:251645952" from="78.35pt,13.25pt" to="118.7pt,13.25pt"/>
        </w:pict>
      </w:r>
      <w:r w:rsidRPr="001710EE">
        <w:rPr>
          <w:rFonts w:ascii="Times New Roman" w:hAnsi="Times New Roman" w:cs="Times New Roman"/>
          <w:noProof/>
          <w:sz w:val="28"/>
          <w:szCs w:val="28"/>
        </w:rPr>
        <w:pict>
          <v:line id="_x0000_s1056" style="position:absolute;left:0;text-align:left;z-index:251667456" from="78.75pt,13.25pt" to="123.35pt,13.25pt"/>
        </w:pict>
      </w:r>
      <w:r w:rsidRPr="001710EE">
        <w:rPr>
          <w:rFonts w:ascii="Times New Roman" w:hAnsi="Times New Roman" w:cs="Times New Roman"/>
          <w:noProof/>
          <w:sz w:val="28"/>
          <w:szCs w:val="28"/>
        </w:rPr>
        <w:pict>
          <v:line id="_x0000_s1043" style="position:absolute;left:0;text-align:left;z-index:251659264" from="388.85pt,13.25pt" to="388.85pt,56.2pt">
            <v:stroke endarrow="block"/>
          </v:line>
        </w:pict>
      </w:r>
      <w:r w:rsidRPr="001710EE">
        <w:rPr>
          <w:rFonts w:ascii="Times New Roman" w:hAnsi="Times New Roman" w:cs="Times New Roman"/>
          <w:noProof/>
          <w:sz w:val="28"/>
          <w:szCs w:val="28"/>
        </w:rPr>
        <w:pict>
          <v:line id="_x0000_s1042" style="position:absolute;left:0;text-align:left;z-index:251658240" from="335.8pt,13.25pt" to="388.85pt,13.25pt"/>
        </w:pict>
      </w:r>
    </w:p>
    <w:p w:rsidR="00704211" w:rsidRPr="001710EE" w:rsidRDefault="00704211" w:rsidP="00704211">
      <w:pPr>
        <w:pStyle w:val="ConsPlusNormal0"/>
        <w:ind w:left="1620" w:firstLine="3780"/>
        <w:jc w:val="both"/>
        <w:rPr>
          <w:rFonts w:ascii="Times New Roman" w:hAnsi="Times New Roman" w:cs="Times New Roman"/>
          <w:sz w:val="28"/>
          <w:szCs w:val="28"/>
        </w:rPr>
      </w:pPr>
    </w:p>
    <w:p w:rsidR="00704211" w:rsidRPr="001710EE" w:rsidRDefault="00704211" w:rsidP="00704211">
      <w:pPr>
        <w:pStyle w:val="ConsPlusNormal0"/>
        <w:ind w:left="1620" w:firstLine="3780"/>
        <w:jc w:val="both"/>
        <w:rPr>
          <w:rFonts w:ascii="Times New Roman" w:hAnsi="Times New Roman" w:cs="Times New Roman"/>
          <w:sz w:val="28"/>
          <w:szCs w:val="28"/>
        </w:rPr>
      </w:pPr>
    </w:p>
    <w:p w:rsidR="00704211" w:rsidRPr="001710EE" w:rsidRDefault="00704211" w:rsidP="00704211">
      <w:pPr>
        <w:pStyle w:val="ConsPlusNormal0"/>
        <w:ind w:left="1620" w:firstLine="3780"/>
        <w:jc w:val="both"/>
        <w:rPr>
          <w:rFonts w:ascii="Times New Roman" w:hAnsi="Times New Roman" w:cs="Times New Roman"/>
          <w:sz w:val="28"/>
          <w:szCs w:val="28"/>
        </w:rPr>
      </w:pPr>
      <w:r w:rsidRPr="001710EE">
        <w:rPr>
          <w:rFonts w:ascii="Times New Roman" w:hAnsi="Times New Roman" w:cs="Times New Roman"/>
          <w:noProof/>
          <w:sz w:val="28"/>
          <w:szCs w:val="28"/>
        </w:rPr>
        <w:pict>
          <v:shape id="_x0000_s1030" type="#_x0000_t202" style="position:absolute;left:0;text-align:left;margin-left:-.4pt;margin-top:7.9pt;width:171pt;height:47.15pt;z-index:251648000">
            <v:textbox style="mso-next-textbox:#_x0000_s1030">
              <w:txbxContent>
                <w:p w:rsidR="00704211" w:rsidRPr="00E53D71" w:rsidRDefault="00704211" w:rsidP="00704211">
                  <w:pPr>
                    <w:jc w:val="center"/>
                    <w:rPr>
                      <w:sz w:val="20"/>
                    </w:rPr>
                  </w:pPr>
                  <w:r w:rsidRPr="00E53D71">
                    <w:rPr>
                      <w:sz w:val="20"/>
                    </w:rPr>
                    <w:t>Принятие решения о предоставл</w:t>
                  </w:r>
                  <w:r w:rsidRPr="00E53D71">
                    <w:rPr>
                      <w:sz w:val="20"/>
                    </w:rPr>
                    <w:t>е</w:t>
                  </w:r>
                  <w:r w:rsidRPr="00E53D71">
                    <w:rPr>
                      <w:sz w:val="20"/>
                    </w:rPr>
                    <w:t>нии муниципальной услуги</w:t>
                  </w:r>
                </w:p>
              </w:txbxContent>
            </v:textbox>
          </v:shape>
        </w:pict>
      </w:r>
      <w:r w:rsidRPr="001710EE">
        <w:rPr>
          <w:rFonts w:ascii="Times New Roman" w:hAnsi="Times New Roman" w:cs="Times New Roman"/>
          <w:noProof/>
          <w:sz w:val="28"/>
          <w:szCs w:val="28"/>
        </w:rPr>
        <w:pict>
          <v:shape id="_x0000_s1054" type="#_x0000_t202" style="position:absolute;left:0;text-align:left;margin-left:303.55pt;margin-top:7.9pt;width:165.55pt;height:47.15pt;z-index:251665408">
            <v:textbox style="mso-next-textbox:#_x0000_s1054">
              <w:txbxContent>
                <w:p w:rsidR="00704211" w:rsidRPr="00E53D71" w:rsidRDefault="00704211" w:rsidP="00704211">
                  <w:pPr>
                    <w:jc w:val="center"/>
                    <w:rPr>
                      <w:sz w:val="20"/>
                    </w:rPr>
                  </w:pPr>
                  <w:r w:rsidRPr="00E53D71">
                    <w:rPr>
                      <w:sz w:val="20"/>
                    </w:rPr>
                    <w:t>Принятие решения об отказе в предоставлении муниципальной услуги</w:t>
                  </w:r>
                </w:p>
                <w:p w:rsidR="00704211" w:rsidRDefault="00704211" w:rsidP="00704211"/>
                <w:p w:rsidR="00704211" w:rsidRPr="003E78BB" w:rsidRDefault="00704211" w:rsidP="00704211"/>
              </w:txbxContent>
            </v:textbox>
          </v:shape>
        </w:pict>
      </w:r>
    </w:p>
    <w:p w:rsidR="00704211" w:rsidRPr="001710EE" w:rsidRDefault="00704211" w:rsidP="00704211">
      <w:pPr>
        <w:pStyle w:val="ConsPlusNormal0"/>
        <w:ind w:left="1620" w:firstLine="3780"/>
        <w:jc w:val="both"/>
        <w:rPr>
          <w:rFonts w:ascii="Times New Roman" w:hAnsi="Times New Roman" w:cs="Times New Roman"/>
          <w:sz w:val="28"/>
          <w:szCs w:val="28"/>
        </w:rPr>
      </w:pPr>
    </w:p>
    <w:p w:rsidR="00704211" w:rsidRPr="001710EE" w:rsidRDefault="00704211" w:rsidP="00704211">
      <w:pPr>
        <w:pStyle w:val="ConsPlusNormal0"/>
        <w:ind w:left="1620" w:firstLine="3780"/>
        <w:jc w:val="both"/>
        <w:rPr>
          <w:rFonts w:ascii="Times New Roman" w:hAnsi="Times New Roman" w:cs="Times New Roman"/>
          <w:sz w:val="28"/>
          <w:szCs w:val="28"/>
        </w:rPr>
      </w:pPr>
    </w:p>
    <w:p w:rsidR="00704211" w:rsidRPr="001710EE" w:rsidRDefault="00704211" w:rsidP="00704211">
      <w:pPr>
        <w:pStyle w:val="ConsPlusNormal0"/>
        <w:ind w:left="1620" w:firstLine="3780"/>
        <w:jc w:val="both"/>
        <w:rPr>
          <w:rFonts w:ascii="Times New Roman" w:hAnsi="Times New Roman" w:cs="Times New Roman"/>
          <w:sz w:val="28"/>
          <w:szCs w:val="28"/>
        </w:rPr>
      </w:pPr>
    </w:p>
    <w:p w:rsidR="00704211" w:rsidRPr="001710EE" w:rsidRDefault="00704211" w:rsidP="00704211">
      <w:pPr>
        <w:pStyle w:val="ConsPlusNormal0"/>
        <w:ind w:left="1620" w:firstLine="3780"/>
        <w:jc w:val="both"/>
        <w:rPr>
          <w:rFonts w:ascii="Times New Roman" w:hAnsi="Times New Roman" w:cs="Times New Roman"/>
          <w:sz w:val="28"/>
          <w:szCs w:val="28"/>
        </w:rPr>
      </w:pPr>
      <w:r w:rsidRPr="001710EE">
        <w:rPr>
          <w:rFonts w:ascii="Times New Roman" w:hAnsi="Times New Roman" w:cs="Times New Roman"/>
          <w:noProof/>
          <w:sz w:val="28"/>
          <w:szCs w:val="28"/>
        </w:rPr>
        <w:pict>
          <v:line id="_x0000_s1055" style="position:absolute;left:0;text-align:left;z-index:251666432" from="388.85pt,-.15pt" to="388.85pt,21.25pt">
            <v:stroke endarrow="block"/>
          </v:line>
        </w:pict>
      </w:r>
      <w:r w:rsidRPr="001710EE">
        <w:rPr>
          <w:rFonts w:ascii="Times New Roman" w:hAnsi="Times New Roman" w:cs="Times New Roman"/>
          <w:noProof/>
          <w:sz w:val="28"/>
          <w:szCs w:val="28"/>
        </w:rPr>
        <w:pict>
          <v:line id="_x0000_s1032" style="position:absolute;left:0;text-align:left;z-index:251650048" from="78.75pt,-.15pt" to="78.75pt,17.85pt">
            <v:stroke endarrow="block"/>
          </v:line>
        </w:pict>
      </w:r>
    </w:p>
    <w:p w:rsidR="00704211" w:rsidRPr="001710EE" w:rsidRDefault="00704211" w:rsidP="00704211">
      <w:pPr>
        <w:pStyle w:val="ConsPlusNormal0"/>
        <w:ind w:left="1620" w:firstLine="3780"/>
        <w:jc w:val="both"/>
        <w:rPr>
          <w:rFonts w:ascii="Times New Roman" w:hAnsi="Times New Roman" w:cs="Times New Roman"/>
          <w:sz w:val="28"/>
          <w:szCs w:val="28"/>
        </w:rPr>
      </w:pPr>
      <w:r w:rsidRPr="001710EE">
        <w:rPr>
          <w:rFonts w:ascii="Times New Roman" w:hAnsi="Times New Roman" w:cs="Times New Roman"/>
          <w:noProof/>
          <w:sz w:val="28"/>
          <w:szCs w:val="28"/>
        </w:rPr>
        <w:pict>
          <v:shape id="_x0000_s1049" type="#_x0000_t116" style="position:absolute;left:0;text-align:left;margin-left:303.55pt;margin-top:7.45pt;width:171pt;height:60.55pt;z-index:251662336">
            <v:textbox style="mso-next-textbox:#_x0000_s1049">
              <w:txbxContent>
                <w:p w:rsidR="00704211" w:rsidRPr="00E53D71" w:rsidRDefault="00704211" w:rsidP="00704211">
                  <w:pPr>
                    <w:jc w:val="center"/>
                    <w:rPr>
                      <w:sz w:val="20"/>
                    </w:rPr>
                  </w:pPr>
                  <w:r w:rsidRPr="00E53D71">
                    <w:rPr>
                      <w:sz w:val="20"/>
                    </w:rPr>
                    <w:t>Выдача уведомления</w:t>
                  </w:r>
                </w:p>
                <w:p w:rsidR="00704211" w:rsidRPr="00E53D71" w:rsidRDefault="00704211" w:rsidP="00704211">
                  <w:pPr>
                    <w:jc w:val="center"/>
                    <w:rPr>
                      <w:sz w:val="20"/>
                    </w:rPr>
                  </w:pPr>
                  <w:r w:rsidRPr="00E53D71">
                    <w:rPr>
                      <w:iCs/>
                      <w:sz w:val="20"/>
                    </w:rPr>
                    <w:t>об отказе в предоставлении м</w:t>
                  </w:r>
                  <w:r w:rsidRPr="00E53D71">
                    <w:rPr>
                      <w:iCs/>
                      <w:sz w:val="20"/>
                    </w:rPr>
                    <w:t>у</w:t>
                  </w:r>
                  <w:r w:rsidRPr="00E53D71">
                    <w:rPr>
                      <w:iCs/>
                      <w:sz w:val="20"/>
                    </w:rPr>
                    <w:t>ниципальной услуги</w:t>
                  </w:r>
                </w:p>
              </w:txbxContent>
            </v:textbox>
          </v:shape>
        </w:pict>
      </w:r>
      <w:r w:rsidRPr="001710EE">
        <w:rPr>
          <w:rFonts w:ascii="Times New Roman" w:hAnsi="Times New Roman" w:cs="Times New Roman"/>
          <w:noProof/>
          <w:sz w:val="28"/>
          <w:szCs w:val="28"/>
        </w:rPr>
        <w:pict>
          <v:shape id="_x0000_s1031" type="#_x0000_t116" style="position:absolute;left:0;text-align:left;margin-left:-9.4pt;margin-top:4.05pt;width:183.75pt;height:63.95pt;z-index:251649024">
            <v:textbox style="mso-next-textbox:#_x0000_s1031">
              <w:txbxContent>
                <w:p w:rsidR="00704211" w:rsidRPr="00E53D71" w:rsidRDefault="00704211" w:rsidP="00704211">
                  <w:pPr>
                    <w:autoSpaceDE w:val="0"/>
                    <w:autoSpaceDN w:val="0"/>
                    <w:adjustRightInd w:val="0"/>
                    <w:jc w:val="center"/>
                    <w:rPr>
                      <w:sz w:val="20"/>
                    </w:rPr>
                  </w:pPr>
                  <w:r w:rsidRPr="00E53D71">
                    <w:rPr>
                      <w:sz w:val="20"/>
                    </w:rPr>
                    <w:t xml:space="preserve">Выдача договора </w:t>
                  </w:r>
                  <w:r>
                    <w:rPr>
                      <w:sz w:val="20"/>
                    </w:rPr>
                    <w:t>аренды</w:t>
                  </w:r>
                </w:p>
                <w:p w:rsidR="00704211" w:rsidRPr="00E53D71" w:rsidRDefault="00704211" w:rsidP="00704211">
                  <w:pPr>
                    <w:autoSpaceDE w:val="0"/>
                    <w:autoSpaceDN w:val="0"/>
                    <w:adjustRightInd w:val="0"/>
                    <w:jc w:val="center"/>
                    <w:rPr>
                      <w:sz w:val="20"/>
                    </w:rPr>
                  </w:pPr>
                  <w:r w:rsidRPr="00E53D71">
                    <w:rPr>
                      <w:sz w:val="20"/>
                    </w:rPr>
                    <w:t>муниципально</w:t>
                  </w:r>
                  <w:r>
                    <w:rPr>
                      <w:sz w:val="20"/>
                    </w:rPr>
                    <w:t>го имущества</w:t>
                  </w:r>
                </w:p>
              </w:txbxContent>
            </v:textbox>
          </v:shape>
        </w:pict>
      </w:r>
    </w:p>
    <w:p w:rsidR="00704211" w:rsidRPr="001710EE" w:rsidRDefault="00704211" w:rsidP="00704211">
      <w:pPr>
        <w:pStyle w:val="ConsPlusNormal0"/>
        <w:ind w:left="1620" w:firstLine="3780"/>
        <w:jc w:val="both"/>
        <w:rPr>
          <w:rFonts w:ascii="Times New Roman" w:hAnsi="Times New Roman" w:cs="Times New Roman"/>
          <w:sz w:val="28"/>
          <w:szCs w:val="28"/>
        </w:rPr>
      </w:pPr>
    </w:p>
    <w:p w:rsidR="00947C51" w:rsidRDefault="00947C51" w:rsidP="00704211">
      <w:pPr>
        <w:jc w:val="both"/>
      </w:pPr>
    </w:p>
    <w:p w:rsidR="00947C51" w:rsidRDefault="00947C51">
      <w:pPr>
        <w:ind w:left="5040"/>
        <w:jc w:val="center"/>
      </w:pPr>
    </w:p>
    <w:sectPr w:rsidR="00947C51" w:rsidSect="0065669D">
      <w:headerReference w:type="default" r:id="rId19"/>
      <w:footerReference w:type="first" r:id="rId20"/>
      <w:pgSz w:w="11906" w:h="16838"/>
      <w:pgMar w:top="1134" w:right="567" w:bottom="1134" w:left="1418"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FAF" w:rsidRDefault="008C4FAF">
      <w:r>
        <w:separator/>
      </w:r>
    </w:p>
  </w:endnote>
  <w:endnote w:type="continuationSeparator" w:id="0">
    <w:p w:rsidR="008C4FAF" w:rsidRDefault="008C4F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69D" w:rsidRPr="0065669D" w:rsidRDefault="0065669D" w:rsidP="0065669D">
    <w:pPr>
      <w:pStyle w:val="af0"/>
      <w:rPr>
        <w:sz w:val="16"/>
        <w:szCs w:val="16"/>
      </w:rPr>
    </w:pPr>
    <w:r w:rsidRPr="0065669D">
      <w:rPr>
        <w:sz w:val="16"/>
        <w:szCs w:val="16"/>
      </w:rPr>
      <w:t>Сулейманова Т.С.</w:t>
    </w:r>
  </w:p>
  <w:p w:rsidR="0065669D" w:rsidRPr="0065669D" w:rsidRDefault="0065669D" w:rsidP="0065669D">
    <w:pPr>
      <w:pStyle w:val="af0"/>
      <w:rPr>
        <w:sz w:val="16"/>
        <w:szCs w:val="16"/>
      </w:rPr>
    </w:pPr>
    <w:r w:rsidRPr="0065669D">
      <w:rPr>
        <w:sz w:val="16"/>
        <w:szCs w:val="16"/>
      </w:rPr>
      <w:t>41132</w:t>
    </w:r>
  </w:p>
  <w:p w:rsidR="0065669D" w:rsidRDefault="0065669D">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FAF" w:rsidRDefault="008C4FAF">
      <w:r>
        <w:separator/>
      </w:r>
    </w:p>
  </w:footnote>
  <w:footnote w:type="continuationSeparator" w:id="0">
    <w:p w:rsidR="008C4FAF" w:rsidRDefault="008C4F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70E" w:rsidRDefault="0065669D">
    <w:r>
      <w:t xml:space="preserve"> </w:t>
    </w:r>
  </w:p>
  <w:p w:rsidR="0024070E" w:rsidRDefault="0024070E">
    <w:pPr>
      <w:rPr>
        <w:rFonts w:ascii="Arial" w:eastAsia="Arial" w:hAnsi="Arial" w:cs="Arial"/>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1">
    <w:nsid w:val="040C618D"/>
    <w:multiLevelType w:val="hybridMultilevel"/>
    <w:tmpl w:val="5D0E3A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4043D9"/>
    <w:multiLevelType w:val="multilevel"/>
    <w:tmpl w:val="521669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8E4508F"/>
    <w:multiLevelType w:val="hybridMultilevel"/>
    <w:tmpl w:val="633C80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D41001"/>
    <w:multiLevelType w:val="hybridMultilevel"/>
    <w:tmpl w:val="506007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rPr>
        <w:rFonts w:hint="default"/>
      </w:rPr>
    </w:lvl>
    <w:lvl w:ilvl="2">
      <w:start w:val="1"/>
      <w:numFmt w:val="decimal"/>
      <w:lvlText w:val="%1.%2.%3."/>
      <w:lvlJc w:val="left"/>
      <w:pPr>
        <w:tabs>
          <w:tab w:val="num" w:pos="2458"/>
        </w:tabs>
        <w:ind w:left="2458" w:hanging="1038"/>
      </w:pPr>
      <w:rPr>
        <w:rFonts w:hint="default"/>
      </w:rPr>
    </w:lvl>
    <w:lvl w:ilvl="3">
      <w:start w:val="1"/>
      <w:numFmt w:val="decimal"/>
      <w:lvlText w:val="%1.%2.%3.%4."/>
      <w:lvlJc w:val="left"/>
      <w:pPr>
        <w:tabs>
          <w:tab w:val="num" w:pos="2500"/>
        </w:tabs>
        <w:ind w:left="2428" w:hanging="648"/>
      </w:pPr>
      <w:rPr>
        <w:rFonts w:hint="default"/>
      </w:rPr>
    </w:lvl>
    <w:lvl w:ilvl="4">
      <w:start w:val="1"/>
      <w:numFmt w:val="decimal"/>
      <w:lvlText w:val="%1.%2.%3.%4.%5."/>
      <w:lvlJc w:val="left"/>
      <w:pPr>
        <w:tabs>
          <w:tab w:val="num" w:pos="3220"/>
        </w:tabs>
        <w:ind w:left="2932" w:hanging="792"/>
      </w:pPr>
      <w:rPr>
        <w:rFonts w:hint="default"/>
      </w:rPr>
    </w:lvl>
    <w:lvl w:ilvl="5">
      <w:start w:val="1"/>
      <w:numFmt w:val="decimal"/>
      <w:lvlText w:val="%1.%2.%3.%4.%5.%6."/>
      <w:lvlJc w:val="left"/>
      <w:pPr>
        <w:tabs>
          <w:tab w:val="num" w:pos="3580"/>
        </w:tabs>
        <w:ind w:left="3436" w:hanging="936"/>
      </w:pPr>
      <w:rPr>
        <w:rFonts w:hint="default"/>
      </w:rPr>
    </w:lvl>
    <w:lvl w:ilvl="6">
      <w:start w:val="1"/>
      <w:numFmt w:val="decimal"/>
      <w:lvlText w:val="%1.%2.%3.%4.%5.%6.%7."/>
      <w:lvlJc w:val="left"/>
      <w:pPr>
        <w:tabs>
          <w:tab w:val="num" w:pos="4300"/>
        </w:tabs>
        <w:ind w:left="3940" w:hanging="1080"/>
      </w:pPr>
      <w:rPr>
        <w:rFonts w:hint="default"/>
      </w:rPr>
    </w:lvl>
    <w:lvl w:ilvl="7">
      <w:start w:val="1"/>
      <w:numFmt w:val="decimal"/>
      <w:lvlText w:val="%1.%2.%3.%4.%5.%6.%7.%8."/>
      <w:lvlJc w:val="left"/>
      <w:pPr>
        <w:tabs>
          <w:tab w:val="num" w:pos="4660"/>
        </w:tabs>
        <w:ind w:left="4444" w:hanging="1224"/>
      </w:pPr>
      <w:rPr>
        <w:rFonts w:hint="default"/>
      </w:rPr>
    </w:lvl>
    <w:lvl w:ilvl="8">
      <w:start w:val="1"/>
      <w:numFmt w:val="decimal"/>
      <w:lvlText w:val="%1.%2.%3.%4.%5.%6.%7.%8.%9."/>
      <w:lvlJc w:val="left"/>
      <w:pPr>
        <w:tabs>
          <w:tab w:val="num" w:pos="6820"/>
        </w:tabs>
        <w:ind w:left="6460" w:hanging="1440"/>
      </w:pPr>
      <w:rPr>
        <w:rFonts w:hint="default"/>
      </w:rPr>
    </w:lvl>
  </w:abstractNum>
  <w:abstractNum w:abstractNumId="6">
    <w:nsid w:val="0EFE642C"/>
    <w:multiLevelType w:val="hybridMultilevel"/>
    <w:tmpl w:val="6408DF84"/>
    <w:lvl w:ilvl="0" w:tplc="3F5E689A">
      <w:start w:val="1"/>
      <w:numFmt w:val="bullet"/>
      <w:lvlText w:val=""/>
      <w:lvlJc w:val="left"/>
      <w:pPr>
        <w:tabs>
          <w:tab w:val="num" w:pos="1409"/>
        </w:tabs>
        <w:ind w:left="1409" w:hanging="360"/>
      </w:pPr>
      <w:rPr>
        <w:rFonts w:ascii="Symbol" w:hAnsi="Symbol" w:hint="default"/>
      </w:rPr>
    </w:lvl>
    <w:lvl w:ilvl="1" w:tplc="04190003" w:tentative="1">
      <w:start w:val="1"/>
      <w:numFmt w:val="bullet"/>
      <w:lvlText w:val="o"/>
      <w:lvlJc w:val="left"/>
      <w:pPr>
        <w:tabs>
          <w:tab w:val="num" w:pos="1420"/>
        </w:tabs>
        <w:ind w:left="1420" w:hanging="360"/>
      </w:pPr>
      <w:rPr>
        <w:rFonts w:ascii="Courier New" w:hAnsi="Courier New" w:cs="Courier New" w:hint="default"/>
      </w:rPr>
    </w:lvl>
    <w:lvl w:ilvl="2" w:tplc="04190005" w:tentative="1">
      <w:start w:val="1"/>
      <w:numFmt w:val="bullet"/>
      <w:lvlText w:val=""/>
      <w:lvlJc w:val="left"/>
      <w:pPr>
        <w:tabs>
          <w:tab w:val="num" w:pos="2140"/>
        </w:tabs>
        <w:ind w:left="2140" w:hanging="360"/>
      </w:pPr>
      <w:rPr>
        <w:rFonts w:ascii="Wingdings" w:hAnsi="Wingdings" w:hint="default"/>
      </w:rPr>
    </w:lvl>
    <w:lvl w:ilvl="3" w:tplc="04190001" w:tentative="1">
      <w:start w:val="1"/>
      <w:numFmt w:val="bullet"/>
      <w:lvlText w:val=""/>
      <w:lvlJc w:val="left"/>
      <w:pPr>
        <w:tabs>
          <w:tab w:val="num" w:pos="2860"/>
        </w:tabs>
        <w:ind w:left="2860" w:hanging="360"/>
      </w:pPr>
      <w:rPr>
        <w:rFonts w:ascii="Symbol" w:hAnsi="Symbol" w:hint="default"/>
      </w:rPr>
    </w:lvl>
    <w:lvl w:ilvl="4" w:tplc="04190003" w:tentative="1">
      <w:start w:val="1"/>
      <w:numFmt w:val="bullet"/>
      <w:lvlText w:val="o"/>
      <w:lvlJc w:val="left"/>
      <w:pPr>
        <w:tabs>
          <w:tab w:val="num" w:pos="3580"/>
        </w:tabs>
        <w:ind w:left="3580" w:hanging="360"/>
      </w:pPr>
      <w:rPr>
        <w:rFonts w:ascii="Courier New" w:hAnsi="Courier New" w:cs="Courier New" w:hint="default"/>
      </w:rPr>
    </w:lvl>
    <w:lvl w:ilvl="5" w:tplc="04190005" w:tentative="1">
      <w:start w:val="1"/>
      <w:numFmt w:val="bullet"/>
      <w:lvlText w:val=""/>
      <w:lvlJc w:val="left"/>
      <w:pPr>
        <w:tabs>
          <w:tab w:val="num" w:pos="4300"/>
        </w:tabs>
        <w:ind w:left="4300" w:hanging="360"/>
      </w:pPr>
      <w:rPr>
        <w:rFonts w:ascii="Wingdings" w:hAnsi="Wingdings" w:hint="default"/>
      </w:rPr>
    </w:lvl>
    <w:lvl w:ilvl="6" w:tplc="04190001" w:tentative="1">
      <w:start w:val="1"/>
      <w:numFmt w:val="bullet"/>
      <w:lvlText w:val=""/>
      <w:lvlJc w:val="left"/>
      <w:pPr>
        <w:tabs>
          <w:tab w:val="num" w:pos="5020"/>
        </w:tabs>
        <w:ind w:left="5020" w:hanging="360"/>
      </w:pPr>
      <w:rPr>
        <w:rFonts w:ascii="Symbol" w:hAnsi="Symbol" w:hint="default"/>
      </w:rPr>
    </w:lvl>
    <w:lvl w:ilvl="7" w:tplc="04190003" w:tentative="1">
      <w:start w:val="1"/>
      <w:numFmt w:val="bullet"/>
      <w:lvlText w:val="o"/>
      <w:lvlJc w:val="left"/>
      <w:pPr>
        <w:tabs>
          <w:tab w:val="num" w:pos="5740"/>
        </w:tabs>
        <w:ind w:left="5740" w:hanging="360"/>
      </w:pPr>
      <w:rPr>
        <w:rFonts w:ascii="Courier New" w:hAnsi="Courier New" w:cs="Courier New" w:hint="default"/>
      </w:rPr>
    </w:lvl>
    <w:lvl w:ilvl="8" w:tplc="04190005" w:tentative="1">
      <w:start w:val="1"/>
      <w:numFmt w:val="bullet"/>
      <w:lvlText w:val=""/>
      <w:lvlJc w:val="left"/>
      <w:pPr>
        <w:tabs>
          <w:tab w:val="num" w:pos="6460"/>
        </w:tabs>
        <w:ind w:left="6460" w:hanging="360"/>
      </w:pPr>
      <w:rPr>
        <w:rFonts w:ascii="Wingdings" w:hAnsi="Wingdings" w:hint="default"/>
      </w:rPr>
    </w:lvl>
  </w:abstractNum>
  <w:abstractNum w:abstractNumId="7">
    <w:nsid w:val="108E4299"/>
    <w:multiLevelType w:val="multilevel"/>
    <w:tmpl w:val="44D4E0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Wingdings" w:hAnsi="Wingding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8">
    <w:nsid w:val="13566CA3"/>
    <w:multiLevelType w:val="multilevel"/>
    <w:tmpl w:val="42CCEEBA"/>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3F4239E"/>
    <w:multiLevelType w:val="hybridMultilevel"/>
    <w:tmpl w:val="F04C17EA"/>
    <w:lvl w:ilvl="0" w:tplc="0212B80A">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4C631FE"/>
    <w:multiLevelType w:val="multilevel"/>
    <w:tmpl w:val="E8DE45AE"/>
    <w:lvl w:ilvl="0">
      <w:start w:val="1"/>
      <w:numFmt w:val="bullet"/>
      <w:lvlText w:val=""/>
      <w:lvlJc w:val="left"/>
      <w:pPr>
        <w:tabs>
          <w:tab w:val="num" w:pos="2340"/>
        </w:tabs>
        <w:ind w:left="2340" w:hanging="360"/>
      </w:pPr>
      <w:rPr>
        <w:rFonts w:ascii="Symbol" w:hAnsi="Symbol" w:hint="default"/>
      </w:rPr>
    </w:lvl>
    <w:lvl w:ilvl="1">
      <w:start w:val="1"/>
      <w:numFmt w:val="decimal"/>
      <w:lvlText w:val="%2."/>
      <w:lvlJc w:val="left"/>
      <w:pPr>
        <w:tabs>
          <w:tab w:val="num" w:pos="2351"/>
        </w:tabs>
        <w:ind w:left="2351" w:hanging="360"/>
      </w:pPr>
      <w:rPr>
        <w:rFonts w:hint="default"/>
      </w:rPr>
    </w:lvl>
    <w:lvl w:ilvl="2">
      <w:start w:val="1"/>
      <w:numFmt w:val="bullet"/>
      <w:lvlText w:val=""/>
      <w:lvlJc w:val="left"/>
      <w:pPr>
        <w:tabs>
          <w:tab w:val="num" w:pos="3071"/>
        </w:tabs>
        <w:ind w:left="3071" w:hanging="360"/>
      </w:pPr>
      <w:rPr>
        <w:rFonts w:ascii="Wingdings" w:hAnsi="Wingdings" w:hint="default"/>
      </w:rPr>
    </w:lvl>
    <w:lvl w:ilvl="3">
      <w:start w:val="1"/>
      <w:numFmt w:val="bullet"/>
      <w:lvlText w:val=""/>
      <w:lvlJc w:val="left"/>
      <w:pPr>
        <w:tabs>
          <w:tab w:val="num" w:pos="3791"/>
        </w:tabs>
        <w:ind w:left="3791" w:hanging="360"/>
      </w:pPr>
      <w:rPr>
        <w:rFonts w:ascii="Symbol" w:hAnsi="Symbol" w:hint="default"/>
      </w:rPr>
    </w:lvl>
    <w:lvl w:ilvl="4">
      <w:start w:val="1"/>
      <w:numFmt w:val="bullet"/>
      <w:lvlText w:val="o"/>
      <w:lvlJc w:val="left"/>
      <w:pPr>
        <w:tabs>
          <w:tab w:val="num" w:pos="4511"/>
        </w:tabs>
        <w:ind w:left="4511" w:hanging="360"/>
      </w:pPr>
      <w:rPr>
        <w:rFonts w:ascii="Courier New" w:hAnsi="Courier New" w:cs="Courier New" w:hint="default"/>
      </w:rPr>
    </w:lvl>
    <w:lvl w:ilvl="5">
      <w:start w:val="1"/>
      <w:numFmt w:val="bullet"/>
      <w:lvlText w:val=""/>
      <w:lvlJc w:val="left"/>
      <w:pPr>
        <w:tabs>
          <w:tab w:val="num" w:pos="5231"/>
        </w:tabs>
        <w:ind w:left="5231" w:hanging="360"/>
      </w:pPr>
      <w:rPr>
        <w:rFonts w:ascii="Wingdings" w:hAnsi="Wingdings" w:hint="default"/>
      </w:rPr>
    </w:lvl>
    <w:lvl w:ilvl="6">
      <w:start w:val="1"/>
      <w:numFmt w:val="bullet"/>
      <w:lvlText w:val=""/>
      <w:lvlJc w:val="left"/>
      <w:pPr>
        <w:tabs>
          <w:tab w:val="num" w:pos="5951"/>
        </w:tabs>
        <w:ind w:left="5951" w:hanging="360"/>
      </w:pPr>
      <w:rPr>
        <w:rFonts w:ascii="Symbol" w:hAnsi="Symbol" w:hint="default"/>
      </w:rPr>
    </w:lvl>
    <w:lvl w:ilvl="7">
      <w:start w:val="1"/>
      <w:numFmt w:val="bullet"/>
      <w:lvlText w:val="o"/>
      <w:lvlJc w:val="left"/>
      <w:pPr>
        <w:tabs>
          <w:tab w:val="num" w:pos="6671"/>
        </w:tabs>
        <w:ind w:left="6671" w:hanging="360"/>
      </w:pPr>
      <w:rPr>
        <w:rFonts w:ascii="Courier New" w:hAnsi="Courier New" w:cs="Courier New" w:hint="default"/>
      </w:rPr>
    </w:lvl>
    <w:lvl w:ilvl="8">
      <w:start w:val="1"/>
      <w:numFmt w:val="bullet"/>
      <w:lvlText w:val=""/>
      <w:lvlJc w:val="left"/>
      <w:pPr>
        <w:tabs>
          <w:tab w:val="num" w:pos="7391"/>
        </w:tabs>
        <w:ind w:left="7391" w:hanging="360"/>
      </w:pPr>
      <w:rPr>
        <w:rFonts w:ascii="Wingdings" w:hAnsi="Wingdings" w:hint="default"/>
      </w:rPr>
    </w:lvl>
  </w:abstractNum>
  <w:abstractNum w:abstractNumId="11">
    <w:nsid w:val="15A81595"/>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179720CD"/>
    <w:multiLevelType w:val="multilevel"/>
    <w:tmpl w:val="2944895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13">
    <w:nsid w:val="1C0C3B5D"/>
    <w:multiLevelType w:val="hybridMultilevel"/>
    <w:tmpl w:val="1BA6132A"/>
    <w:lvl w:ilvl="0" w:tplc="5FE06FC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1C924D54"/>
    <w:multiLevelType w:val="multilevel"/>
    <w:tmpl w:val="73FAB8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15">
    <w:nsid w:val="1DB321E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17">
    <w:nsid w:val="2FE93249"/>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075231C"/>
    <w:multiLevelType w:val="hybridMultilevel"/>
    <w:tmpl w:val="283E2DC4"/>
    <w:lvl w:ilvl="0" w:tplc="0419000F">
      <w:start w:val="1"/>
      <w:numFmt w:val="decimal"/>
      <w:lvlText w:val="%1."/>
      <w:lvlJc w:val="left"/>
      <w:pPr>
        <w:tabs>
          <w:tab w:val="num" w:pos="1789"/>
        </w:tabs>
        <w:ind w:left="1789" w:hanging="360"/>
      </w:p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19">
    <w:nsid w:val="337256B3"/>
    <w:multiLevelType w:val="hybridMultilevel"/>
    <w:tmpl w:val="A46A267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3512245C"/>
    <w:multiLevelType w:val="multilevel"/>
    <w:tmpl w:val="E8DE45AE"/>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73949B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B5D0DB6"/>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9877BF4"/>
    <w:multiLevelType w:val="hybridMultilevel"/>
    <w:tmpl w:val="11F073D8"/>
    <w:lvl w:ilvl="0" w:tplc="0419000F">
      <w:start w:val="1"/>
      <w:numFmt w:val="decimal"/>
      <w:lvlText w:val="%1."/>
      <w:lvlJc w:val="left"/>
      <w:pPr>
        <w:tabs>
          <w:tab w:val="num" w:pos="2478"/>
        </w:tabs>
        <w:ind w:left="2478" w:hanging="360"/>
      </w:pPr>
    </w:lvl>
    <w:lvl w:ilvl="1" w:tplc="04190019" w:tentative="1">
      <w:start w:val="1"/>
      <w:numFmt w:val="lowerLetter"/>
      <w:lvlText w:val="%2."/>
      <w:lvlJc w:val="left"/>
      <w:pPr>
        <w:tabs>
          <w:tab w:val="num" w:pos="3198"/>
        </w:tabs>
        <w:ind w:left="3198" w:hanging="360"/>
      </w:pPr>
    </w:lvl>
    <w:lvl w:ilvl="2" w:tplc="0419001B" w:tentative="1">
      <w:start w:val="1"/>
      <w:numFmt w:val="lowerRoman"/>
      <w:lvlText w:val="%3."/>
      <w:lvlJc w:val="right"/>
      <w:pPr>
        <w:tabs>
          <w:tab w:val="num" w:pos="3918"/>
        </w:tabs>
        <w:ind w:left="3918" w:hanging="180"/>
      </w:pPr>
    </w:lvl>
    <w:lvl w:ilvl="3" w:tplc="0419000F" w:tentative="1">
      <w:start w:val="1"/>
      <w:numFmt w:val="decimal"/>
      <w:lvlText w:val="%4."/>
      <w:lvlJc w:val="left"/>
      <w:pPr>
        <w:tabs>
          <w:tab w:val="num" w:pos="4638"/>
        </w:tabs>
        <w:ind w:left="4638" w:hanging="360"/>
      </w:pPr>
    </w:lvl>
    <w:lvl w:ilvl="4" w:tplc="04190019" w:tentative="1">
      <w:start w:val="1"/>
      <w:numFmt w:val="lowerLetter"/>
      <w:lvlText w:val="%5."/>
      <w:lvlJc w:val="left"/>
      <w:pPr>
        <w:tabs>
          <w:tab w:val="num" w:pos="5358"/>
        </w:tabs>
        <w:ind w:left="5358" w:hanging="360"/>
      </w:pPr>
    </w:lvl>
    <w:lvl w:ilvl="5" w:tplc="0419001B" w:tentative="1">
      <w:start w:val="1"/>
      <w:numFmt w:val="lowerRoman"/>
      <w:lvlText w:val="%6."/>
      <w:lvlJc w:val="right"/>
      <w:pPr>
        <w:tabs>
          <w:tab w:val="num" w:pos="6078"/>
        </w:tabs>
        <w:ind w:left="6078" w:hanging="180"/>
      </w:pPr>
    </w:lvl>
    <w:lvl w:ilvl="6" w:tplc="0419000F" w:tentative="1">
      <w:start w:val="1"/>
      <w:numFmt w:val="decimal"/>
      <w:lvlText w:val="%7."/>
      <w:lvlJc w:val="left"/>
      <w:pPr>
        <w:tabs>
          <w:tab w:val="num" w:pos="6798"/>
        </w:tabs>
        <w:ind w:left="6798" w:hanging="360"/>
      </w:pPr>
    </w:lvl>
    <w:lvl w:ilvl="7" w:tplc="04190019" w:tentative="1">
      <w:start w:val="1"/>
      <w:numFmt w:val="lowerLetter"/>
      <w:lvlText w:val="%8."/>
      <w:lvlJc w:val="left"/>
      <w:pPr>
        <w:tabs>
          <w:tab w:val="num" w:pos="7518"/>
        </w:tabs>
        <w:ind w:left="7518" w:hanging="360"/>
      </w:pPr>
    </w:lvl>
    <w:lvl w:ilvl="8" w:tplc="0419001B" w:tentative="1">
      <w:start w:val="1"/>
      <w:numFmt w:val="lowerRoman"/>
      <w:lvlText w:val="%9."/>
      <w:lvlJc w:val="right"/>
      <w:pPr>
        <w:tabs>
          <w:tab w:val="num" w:pos="8238"/>
        </w:tabs>
        <w:ind w:left="8238" w:hanging="180"/>
      </w:pPr>
    </w:lvl>
  </w:abstractNum>
  <w:abstractNum w:abstractNumId="25">
    <w:nsid w:val="4A2400CB"/>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4A4156D4"/>
    <w:multiLevelType w:val="multilevel"/>
    <w:tmpl w:val="44D4E0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Wingdings" w:hAnsi="Wingding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27">
    <w:nsid w:val="4E265253"/>
    <w:multiLevelType w:val="hybridMultilevel"/>
    <w:tmpl w:val="26588310"/>
    <w:lvl w:ilvl="0" w:tplc="3F5E689A">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4F5C4840"/>
    <w:multiLevelType w:val="multilevel"/>
    <w:tmpl w:val="73FAB8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29">
    <w:nsid w:val="51D101EB"/>
    <w:multiLevelType w:val="hybridMultilevel"/>
    <w:tmpl w:val="3C24C1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31">
    <w:nsid w:val="53DC69AA"/>
    <w:multiLevelType w:val="multilevel"/>
    <w:tmpl w:val="E8DE45AE"/>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59B6FAA"/>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33">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34">
    <w:nsid w:val="59B5506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B2E2FF9"/>
    <w:multiLevelType w:val="multilevel"/>
    <w:tmpl w:val="DD4AE28C"/>
    <w:lvl w:ilvl="0">
      <w:start w:val="1"/>
      <w:numFmt w:val="decimal"/>
      <w:lvlText w:val="%1."/>
      <w:lvlJc w:val="left"/>
      <w:pPr>
        <w:ind w:left="1069" w:hanging="360"/>
      </w:pPr>
      <w:rPr>
        <w:sz w:val="28"/>
        <w:szCs w:val="28"/>
      </w:rPr>
    </w:lvl>
    <w:lvl w:ilvl="1">
      <w:start w:val="1"/>
      <w:numFmt w:val="decimal"/>
      <w:isLgl/>
      <w:lvlText w:val="%1.%2."/>
      <w:lvlJc w:val="left"/>
      <w:pPr>
        <w:ind w:left="1620" w:hanging="720"/>
      </w:pPr>
    </w:lvl>
    <w:lvl w:ilvl="2">
      <w:start w:val="1"/>
      <w:numFmt w:val="decimal"/>
      <w:isLgl/>
      <w:lvlText w:val="%1.%2.%3."/>
      <w:lvlJc w:val="left"/>
      <w:pPr>
        <w:ind w:left="1146" w:hanging="720"/>
      </w:pPr>
    </w:lvl>
    <w:lvl w:ilvl="3">
      <w:start w:val="1"/>
      <w:numFmt w:val="decimal"/>
      <w:isLgl/>
      <w:lvlText w:val="%1.%2.%3.%4."/>
      <w:lvlJc w:val="left"/>
      <w:pPr>
        <w:ind w:left="2362" w:hanging="1080"/>
      </w:pPr>
    </w:lvl>
    <w:lvl w:ilvl="4">
      <w:start w:val="1"/>
      <w:numFmt w:val="decimal"/>
      <w:isLgl/>
      <w:lvlText w:val="%1.%2.%3.%4.%5."/>
      <w:lvlJc w:val="left"/>
      <w:pPr>
        <w:ind w:left="2553" w:hanging="1080"/>
      </w:pPr>
    </w:lvl>
    <w:lvl w:ilvl="5">
      <w:start w:val="1"/>
      <w:numFmt w:val="decimal"/>
      <w:isLgl/>
      <w:lvlText w:val="%1.%2.%3.%4.%5.%6."/>
      <w:lvlJc w:val="left"/>
      <w:pPr>
        <w:ind w:left="3104" w:hanging="1440"/>
      </w:pPr>
    </w:lvl>
    <w:lvl w:ilvl="6">
      <w:start w:val="1"/>
      <w:numFmt w:val="decimal"/>
      <w:isLgl/>
      <w:lvlText w:val="%1.%2.%3.%4.%5.%6.%7."/>
      <w:lvlJc w:val="left"/>
      <w:pPr>
        <w:ind w:left="3655" w:hanging="1800"/>
      </w:pPr>
    </w:lvl>
    <w:lvl w:ilvl="7">
      <w:start w:val="1"/>
      <w:numFmt w:val="decimal"/>
      <w:isLgl/>
      <w:lvlText w:val="%1.%2.%3.%4.%5.%6.%7.%8."/>
      <w:lvlJc w:val="left"/>
      <w:pPr>
        <w:ind w:left="3846" w:hanging="1800"/>
      </w:pPr>
    </w:lvl>
    <w:lvl w:ilvl="8">
      <w:start w:val="1"/>
      <w:numFmt w:val="decimal"/>
      <w:isLgl/>
      <w:lvlText w:val="%1.%2.%3.%4.%5.%6.%7.%8.%9."/>
      <w:lvlJc w:val="left"/>
      <w:pPr>
        <w:ind w:left="4397" w:hanging="2160"/>
      </w:pPr>
    </w:lvl>
  </w:abstractNum>
  <w:abstractNum w:abstractNumId="36">
    <w:nsid w:val="5E3023F9"/>
    <w:multiLevelType w:val="multilevel"/>
    <w:tmpl w:val="73FAB8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37">
    <w:nsid w:val="5F5877A2"/>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8">
    <w:nsid w:val="61634EED"/>
    <w:multiLevelType w:val="multilevel"/>
    <w:tmpl w:val="4B426F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39">
    <w:nsid w:val="6B393CE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EFD3B4C"/>
    <w:multiLevelType w:val="multilevel"/>
    <w:tmpl w:val="2944895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42">
    <w:nsid w:val="6FD750B9"/>
    <w:multiLevelType w:val="multilevel"/>
    <w:tmpl w:val="4B426F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43">
    <w:nsid w:val="7980779D"/>
    <w:multiLevelType w:val="multilevel"/>
    <w:tmpl w:val="8D2C6216"/>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DCA7A70"/>
    <w:multiLevelType w:val="hybridMultilevel"/>
    <w:tmpl w:val="DD6623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6"/>
  </w:num>
  <w:num w:numId="4">
    <w:abstractNumId w:val="43"/>
  </w:num>
  <w:num w:numId="5">
    <w:abstractNumId w:val="15"/>
  </w:num>
  <w:num w:numId="6">
    <w:abstractNumId w:val="45"/>
  </w:num>
  <w:num w:numId="7">
    <w:abstractNumId w:val="30"/>
  </w:num>
  <w:num w:numId="8">
    <w:abstractNumId w:val="6"/>
  </w:num>
  <w:num w:numId="9">
    <w:abstractNumId w:val="2"/>
  </w:num>
  <w:num w:numId="10">
    <w:abstractNumId w:val="39"/>
  </w:num>
  <w:num w:numId="11">
    <w:abstractNumId w:val="40"/>
  </w:num>
  <w:num w:numId="12">
    <w:abstractNumId w:val="27"/>
  </w:num>
  <w:num w:numId="13">
    <w:abstractNumId w:val="24"/>
  </w:num>
  <w:num w:numId="14">
    <w:abstractNumId w:val="34"/>
  </w:num>
  <w:num w:numId="15">
    <w:abstractNumId w:val="23"/>
  </w:num>
  <w:num w:numId="16">
    <w:abstractNumId w:val="44"/>
  </w:num>
  <w:num w:numId="17">
    <w:abstractNumId w:val="18"/>
  </w:num>
  <w:num w:numId="18">
    <w:abstractNumId w:val="8"/>
  </w:num>
  <w:num w:numId="19">
    <w:abstractNumId w:val="3"/>
  </w:num>
  <w:num w:numId="20">
    <w:abstractNumId w:val="25"/>
  </w:num>
  <w:num w:numId="21">
    <w:abstractNumId w:val="37"/>
  </w:num>
  <w:num w:numId="22">
    <w:abstractNumId w:val="21"/>
  </w:num>
  <w:num w:numId="23">
    <w:abstractNumId w:val="11"/>
  </w:num>
  <w:num w:numId="24">
    <w:abstractNumId w:val="20"/>
  </w:num>
  <w:num w:numId="25">
    <w:abstractNumId w:val="17"/>
  </w:num>
  <w:num w:numId="26">
    <w:abstractNumId w:val="36"/>
  </w:num>
  <w:num w:numId="27">
    <w:abstractNumId w:val="28"/>
  </w:num>
  <w:num w:numId="28">
    <w:abstractNumId w:val="14"/>
  </w:num>
  <w:num w:numId="29">
    <w:abstractNumId w:val="38"/>
  </w:num>
  <w:num w:numId="30">
    <w:abstractNumId w:val="31"/>
  </w:num>
  <w:num w:numId="31">
    <w:abstractNumId w:val="42"/>
  </w:num>
  <w:num w:numId="32">
    <w:abstractNumId w:val="12"/>
  </w:num>
  <w:num w:numId="33">
    <w:abstractNumId w:val="41"/>
  </w:num>
  <w:num w:numId="34">
    <w:abstractNumId w:val="7"/>
  </w:num>
  <w:num w:numId="35">
    <w:abstractNumId w:val="10"/>
  </w:num>
  <w:num w:numId="36">
    <w:abstractNumId w:val="26"/>
  </w:num>
  <w:num w:numId="37">
    <w:abstractNumId w:val="33"/>
  </w:num>
  <w:num w:numId="38">
    <w:abstractNumId w:val="32"/>
  </w:num>
  <w:num w:numId="39">
    <w:abstractNumId w:val="5"/>
  </w:num>
  <w:num w:numId="40">
    <w:abstractNumId w:val="19"/>
  </w:num>
  <w:num w:numId="41">
    <w:abstractNumId w:val="4"/>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13"/>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rsids>
    <w:rsidRoot w:val="00A77B3E"/>
    <w:rsid w:val="0000051D"/>
    <w:rsid w:val="00017C2F"/>
    <w:rsid w:val="00093EDA"/>
    <w:rsid w:val="0009689B"/>
    <w:rsid w:val="00097197"/>
    <w:rsid w:val="000A1250"/>
    <w:rsid w:val="000D1D1F"/>
    <w:rsid w:val="000E4E0B"/>
    <w:rsid w:val="000F2957"/>
    <w:rsid w:val="000F7434"/>
    <w:rsid w:val="00103DA1"/>
    <w:rsid w:val="00120B21"/>
    <w:rsid w:val="00126777"/>
    <w:rsid w:val="001515CB"/>
    <w:rsid w:val="00157B32"/>
    <w:rsid w:val="00157FAD"/>
    <w:rsid w:val="00164C56"/>
    <w:rsid w:val="00193ECD"/>
    <w:rsid w:val="001B2895"/>
    <w:rsid w:val="001F1015"/>
    <w:rsid w:val="001F428B"/>
    <w:rsid w:val="00203FD6"/>
    <w:rsid w:val="00211A55"/>
    <w:rsid w:val="002151A5"/>
    <w:rsid w:val="0024070E"/>
    <w:rsid w:val="00242C72"/>
    <w:rsid w:val="002705D8"/>
    <w:rsid w:val="00283A3A"/>
    <w:rsid w:val="00294241"/>
    <w:rsid w:val="002A2ABE"/>
    <w:rsid w:val="002A628A"/>
    <w:rsid w:val="002B4E8C"/>
    <w:rsid w:val="002D46AB"/>
    <w:rsid w:val="002D489F"/>
    <w:rsid w:val="0030315E"/>
    <w:rsid w:val="00304960"/>
    <w:rsid w:val="00307D85"/>
    <w:rsid w:val="00310724"/>
    <w:rsid w:val="0031691B"/>
    <w:rsid w:val="003173AC"/>
    <w:rsid w:val="0033079E"/>
    <w:rsid w:val="003500BC"/>
    <w:rsid w:val="003606A0"/>
    <w:rsid w:val="00365179"/>
    <w:rsid w:val="00376CE9"/>
    <w:rsid w:val="00383008"/>
    <w:rsid w:val="003911B1"/>
    <w:rsid w:val="00393DFB"/>
    <w:rsid w:val="00414B26"/>
    <w:rsid w:val="00417A10"/>
    <w:rsid w:val="0042799B"/>
    <w:rsid w:val="004345BE"/>
    <w:rsid w:val="00455743"/>
    <w:rsid w:val="00484EA5"/>
    <w:rsid w:val="004C38DA"/>
    <w:rsid w:val="004D670F"/>
    <w:rsid w:val="004E122B"/>
    <w:rsid w:val="004E717F"/>
    <w:rsid w:val="00511A32"/>
    <w:rsid w:val="005170EA"/>
    <w:rsid w:val="005207B2"/>
    <w:rsid w:val="00520D41"/>
    <w:rsid w:val="0054491A"/>
    <w:rsid w:val="00563853"/>
    <w:rsid w:val="00563855"/>
    <w:rsid w:val="00564911"/>
    <w:rsid w:val="00575642"/>
    <w:rsid w:val="005A50DF"/>
    <w:rsid w:val="005A6610"/>
    <w:rsid w:val="005B1EB5"/>
    <w:rsid w:val="005B6486"/>
    <w:rsid w:val="005C1D04"/>
    <w:rsid w:val="005C3BF1"/>
    <w:rsid w:val="005D149F"/>
    <w:rsid w:val="005E6403"/>
    <w:rsid w:val="005E78FF"/>
    <w:rsid w:val="0061586F"/>
    <w:rsid w:val="0062058F"/>
    <w:rsid w:val="006271DA"/>
    <w:rsid w:val="006325B0"/>
    <w:rsid w:val="0065669D"/>
    <w:rsid w:val="00673927"/>
    <w:rsid w:val="00675FAD"/>
    <w:rsid w:val="006874EE"/>
    <w:rsid w:val="006D305F"/>
    <w:rsid w:val="00701C57"/>
    <w:rsid w:val="00704211"/>
    <w:rsid w:val="00717AD3"/>
    <w:rsid w:val="00721028"/>
    <w:rsid w:val="007274F7"/>
    <w:rsid w:val="00743B37"/>
    <w:rsid w:val="00767374"/>
    <w:rsid w:val="007A0834"/>
    <w:rsid w:val="007B1209"/>
    <w:rsid w:val="007C7EC8"/>
    <w:rsid w:val="007E3690"/>
    <w:rsid w:val="007F4007"/>
    <w:rsid w:val="007F65AB"/>
    <w:rsid w:val="00820554"/>
    <w:rsid w:val="0084607A"/>
    <w:rsid w:val="008922C3"/>
    <w:rsid w:val="008B0BC1"/>
    <w:rsid w:val="008C4FAF"/>
    <w:rsid w:val="008C66F2"/>
    <w:rsid w:val="008F1BFF"/>
    <w:rsid w:val="008F3FDE"/>
    <w:rsid w:val="00902E4A"/>
    <w:rsid w:val="009353D4"/>
    <w:rsid w:val="00947C51"/>
    <w:rsid w:val="0095360E"/>
    <w:rsid w:val="00962A4F"/>
    <w:rsid w:val="00995FA1"/>
    <w:rsid w:val="009A59FA"/>
    <w:rsid w:val="009D2E8C"/>
    <w:rsid w:val="009D5C0A"/>
    <w:rsid w:val="00A177BF"/>
    <w:rsid w:val="00A216EF"/>
    <w:rsid w:val="00A26919"/>
    <w:rsid w:val="00A72F03"/>
    <w:rsid w:val="00A957F4"/>
    <w:rsid w:val="00A958D7"/>
    <w:rsid w:val="00AE04D5"/>
    <w:rsid w:val="00AF1302"/>
    <w:rsid w:val="00B22602"/>
    <w:rsid w:val="00B25A9A"/>
    <w:rsid w:val="00B36B1E"/>
    <w:rsid w:val="00B44553"/>
    <w:rsid w:val="00B571C6"/>
    <w:rsid w:val="00B95DA2"/>
    <w:rsid w:val="00BA1363"/>
    <w:rsid w:val="00BB1974"/>
    <w:rsid w:val="00BD4205"/>
    <w:rsid w:val="00BE0006"/>
    <w:rsid w:val="00BE2C9D"/>
    <w:rsid w:val="00C14E9B"/>
    <w:rsid w:val="00C26C3C"/>
    <w:rsid w:val="00C27662"/>
    <w:rsid w:val="00C305C6"/>
    <w:rsid w:val="00C54DAA"/>
    <w:rsid w:val="00C639A1"/>
    <w:rsid w:val="00C7102D"/>
    <w:rsid w:val="00C71A6D"/>
    <w:rsid w:val="00C72B6B"/>
    <w:rsid w:val="00C81567"/>
    <w:rsid w:val="00C952ED"/>
    <w:rsid w:val="00CA1EC8"/>
    <w:rsid w:val="00CC16A5"/>
    <w:rsid w:val="00CC66CD"/>
    <w:rsid w:val="00CD52E2"/>
    <w:rsid w:val="00CE65A3"/>
    <w:rsid w:val="00D03EF7"/>
    <w:rsid w:val="00D06B5E"/>
    <w:rsid w:val="00D121D9"/>
    <w:rsid w:val="00D22742"/>
    <w:rsid w:val="00D23F51"/>
    <w:rsid w:val="00D25CDA"/>
    <w:rsid w:val="00D47214"/>
    <w:rsid w:val="00D77E36"/>
    <w:rsid w:val="00D8258D"/>
    <w:rsid w:val="00D8357D"/>
    <w:rsid w:val="00DA05A3"/>
    <w:rsid w:val="00DD0B13"/>
    <w:rsid w:val="00E327C6"/>
    <w:rsid w:val="00E45EFE"/>
    <w:rsid w:val="00E47051"/>
    <w:rsid w:val="00EA355B"/>
    <w:rsid w:val="00EE7AA2"/>
    <w:rsid w:val="00EF75CA"/>
    <w:rsid w:val="00F024F9"/>
    <w:rsid w:val="00F02DEB"/>
    <w:rsid w:val="00F10FF0"/>
    <w:rsid w:val="00F12CD7"/>
    <w:rsid w:val="00F12EA8"/>
    <w:rsid w:val="00F42079"/>
    <w:rsid w:val="00F44641"/>
    <w:rsid w:val="00F51ECD"/>
    <w:rsid w:val="00F6503D"/>
    <w:rsid w:val="00F839BA"/>
    <w:rsid w:val="00F86E6E"/>
    <w:rsid w:val="00F872B4"/>
    <w:rsid w:val="00F90294"/>
    <w:rsid w:val="00F91642"/>
    <w:rsid w:val="00FA08A3"/>
    <w:rsid w:val="00FA219B"/>
    <w:rsid w:val="00FA3A37"/>
    <w:rsid w:val="00FC0D1A"/>
    <w:rsid w:val="00FC6E93"/>
    <w:rsid w:val="00FD0C02"/>
    <w:rsid w:val="00FD1391"/>
    <w:rsid w:val="00FD43B8"/>
    <w:rsid w:val="00FD5208"/>
    <w:rsid w:val="00FD5591"/>
    <w:rsid w:val="00FE21E3"/>
    <w:rsid w:val="00FE2983"/>
    <w:rsid w:val="00FE79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rules v:ext="edit">
        <o:r id="V:Rule1" type="connector" idref="#_x0000_s1060"/>
        <o:r id="V:Rule2" type="connector" idref="#_x0000_s1062"/>
        <o:r id="V:Rule3" type="connector" idref="#_x0000_s1063"/>
        <o:r id="V:Rule4"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color w:val="000000"/>
      <w:sz w:val="28"/>
      <w:szCs w:val="28"/>
    </w:rPr>
  </w:style>
  <w:style w:type="paragraph" w:styleId="1">
    <w:name w:val="heading 1"/>
    <w:basedOn w:val="a"/>
    <w:next w:val="a"/>
    <w:qFormat/>
    <w:rsid w:val="00EF7B96"/>
    <w:pPr>
      <w:numPr>
        <w:numId w:val="23"/>
      </w:numPr>
      <w:spacing w:before="240" w:after="60"/>
      <w:outlineLvl w:val="0"/>
    </w:pPr>
    <w:rPr>
      <w:rFonts w:ascii="Arial" w:eastAsia="Arial" w:hAnsi="Arial" w:cs="Arial"/>
      <w:b/>
      <w:bCs/>
      <w:sz w:val="32"/>
      <w:szCs w:val="32"/>
    </w:rPr>
  </w:style>
  <w:style w:type="paragraph" w:styleId="2">
    <w:name w:val="heading 2"/>
    <w:basedOn w:val="a"/>
    <w:next w:val="a"/>
    <w:qFormat/>
    <w:rsid w:val="00EF7B96"/>
    <w:pPr>
      <w:numPr>
        <w:ilvl w:val="1"/>
        <w:numId w:val="23"/>
      </w:numPr>
      <w:jc w:val="center"/>
      <w:outlineLvl w:val="1"/>
    </w:pPr>
  </w:style>
  <w:style w:type="paragraph" w:styleId="3">
    <w:name w:val="heading 3"/>
    <w:basedOn w:val="a"/>
    <w:next w:val="a"/>
    <w:qFormat/>
    <w:rsid w:val="00EF7B96"/>
    <w:pPr>
      <w:numPr>
        <w:ilvl w:val="2"/>
        <w:numId w:val="23"/>
      </w:numPr>
      <w:outlineLvl w:val="2"/>
    </w:pPr>
  </w:style>
  <w:style w:type="paragraph" w:styleId="4">
    <w:name w:val="heading 4"/>
    <w:basedOn w:val="a"/>
    <w:next w:val="a"/>
    <w:qFormat/>
    <w:rsid w:val="00EF7B96"/>
    <w:pPr>
      <w:numPr>
        <w:ilvl w:val="3"/>
        <w:numId w:val="23"/>
      </w:numPr>
      <w:spacing w:before="240" w:after="60"/>
      <w:outlineLvl w:val="3"/>
    </w:pPr>
    <w:rPr>
      <w:b/>
      <w:bCs/>
    </w:rPr>
  </w:style>
  <w:style w:type="paragraph" w:styleId="5">
    <w:name w:val="heading 5"/>
    <w:basedOn w:val="a"/>
    <w:next w:val="a"/>
    <w:qFormat/>
    <w:rsid w:val="00EF7B96"/>
    <w:pPr>
      <w:numPr>
        <w:ilvl w:val="4"/>
        <w:numId w:val="23"/>
      </w:numPr>
      <w:jc w:val="right"/>
      <w:outlineLvl w:val="4"/>
    </w:pPr>
  </w:style>
  <w:style w:type="paragraph" w:styleId="6">
    <w:name w:val="heading 6"/>
    <w:basedOn w:val="a"/>
    <w:next w:val="a"/>
    <w:qFormat/>
    <w:rsid w:val="00EF7B96"/>
    <w:pPr>
      <w:numPr>
        <w:ilvl w:val="5"/>
        <w:numId w:val="23"/>
      </w:numPr>
      <w:outlineLvl w:val="5"/>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annotation reference"/>
    <w:semiHidden/>
    <w:rsid w:val="00F12EA8"/>
    <w:rPr>
      <w:sz w:val="16"/>
      <w:szCs w:val="16"/>
    </w:rPr>
  </w:style>
  <w:style w:type="paragraph" w:styleId="a4">
    <w:name w:val="annotation text"/>
    <w:basedOn w:val="a"/>
    <w:link w:val="a5"/>
    <w:semiHidden/>
    <w:rsid w:val="00F12EA8"/>
    <w:rPr>
      <w:sz w:val="20"/>
      <w:szCs w:val="20"/>
      <w:lang/>
    </w:rPr>
  </w:style>
  <w:style w:type="paragraph" w:styleId="a6">
    <w:name w:val="annotation subject"/>
    <w:basedOn w:val="a4"/>
    <w:next w:val="a4"/>
    <w:semiHidden/>
    <w:rsid w:val="00F12EA8"/>
    <w:rPr>
      <w:b/>
      <w:bCs/>
    </w:rPr>
  </w:style>
  <w:style w:type="paragraph" w:styleId="a7">
    <w:name w:val="Balloon Text"/>
    <w:basedOn w:val="a"/>
    <w:semiHidden/>
    <w:rsid w:val="00F12EA8"/>
    <w:rPr>
      <w:rFonts w:ascii="Tahoma" w:hAnsi="Tahoma" w:cs="Tahoma"/>
      <w:sz w:val="16"/>
      <w:szCs w:val="16"/>
    </w:rPr>
  </w:style>
  <w:style w:type="paragraph" w:customStyle="1" w:styleId="ConsPlusNormal">
    <w:name w:val="ConsPlusNormal"/>
    <w:rsid w:val="00FE791D"/>
    <w:pPr>
      <w:widowControl w:val="0"/>
      <w:autoSpaceDE w:val="0"/>
      <w:autoSpaceDN w:val="0"/>
      <w:adjustRightInd w:val="0"/>
      <w:ind w:firstLine="720"/>
    </w:pPr>
    <w:rPr>
      <w:rFonts w:ascii="Arial" w:hAnsi="Arial" w:cs="Arial"/>
    </w:rPr>
  </w:style>
  <w:style w:type="character" w:styleId="a8">
    <w:name w:val="Hyperlink"/>
    <w:uiPriority w:val="99"/>
    <w:rsid w:val="00283A3A"/>
    <w:rPr>
      <w:color w:val="0000FF"/>
      <w:u w:val="single"/>
    </w:rPr>
  </w:style>
  <w:style w:type="character" w:customStyle="1" w:styleId="apple-style-span">
    <w:name w:val="apple-style-span"/>
    <w:basedOn w:val="a0"/>
    <w:rsid w:val="00283A3A"/>
  </w:style>
  <w:style w:type="character" w:customStyle="1" w:styleId="apple-converted-space">
    <w:name w:val="apple-converted-space"/>
    <w:basedOn w:val="a0"/>
    <w:rsid w:val="00283A3A"/>
  </w:style>
  <w:style w:type="character" w:styleId="a9">
    <w:name w:val="Emphasis"/>
    <w:qFormat/>
    <w:rsid w:val="00283A3A"/>
    <w:rPr>
      <w:i/>
      <w:iCs/>
    </w:rPr>
  </w:style>
  <w:style w:type="paragraph" w:styleId="aa">
    <w:name w:val="Normal (Web)"/>
    <w:basedOn w:val="a"/>
    <w:rsid w:val="00E327C6"/>
    <w:pPr>
      <w:spacing w:before="100" w:beforeAutospacing="1" w:after="100" w:afterAutospacing="1"/>
    </w:pPr>
    <w:rPr>
      <w:color w:val="auto"/>
      <w:sz w:val="24"/>
      <w:szCs w:val="24"/>
    </w:rPr>
  </w:style>
  <w:style w:type="character" w:styleId="ab">
    <w:name w:val="Strong"/>
    <w:qFormat/>
    <w:rsid w:val="00E327C6"/>
    <w:rPr>
      <w:b/>
      <w:bCs/>
    </w:rPr>
  </w:style>
  <w:style w:type="character" w:styleId="ac">
    <w:name w:val="FollowedHyperlink"/>
    <w:rsid w:val="0024070E"/>
    <w:rPr>
      <w:color w:val="800080"/>
      <w:u w:val="single"/>
    </w:rPr>
  </w:style>
  <w:style w:type="paragraph" w:styleId="20">
    <w:name w:val="Body Text Indent 2"/>
    <w:basedOn w:val="a"/>
    <w:link w:val="21"/>
    <w:rsid w:val="00CC16A5"/>
    <w:pPr>
      <w:autoSpaceDE w:val="0"/>
      <w:autoSpaceDN w:val="0"/>
      <w:adjustRightInd w:val="0"/>
      <w:ind w:firstLine="709"/>
      <w:jc w:val="both"/>
    </w:pPr>
    <w:rPr>
      <w:color w:val="auto"/>
      <w:lang/>
    </w:rPr>
  </w:style>
  <w:style w:type="character" w:customStyle="1" w:styleId="21">
    <w:name w:val="Основной текст с отступом 2 Знак"/>
    <w:link w:val="20"/>
    <w:rsid w:val="00CC16A5"/>
    <w:rPr>
      <w:sz w:val="28"/>
      <w:szCs w:val="28"/>
    </w:rPr>
  </w:style>
  <w:style w:type="character" w:customStyle="1" w:styleId="a5">
    <w:name w:val="Текст примечания Знак"/>
    <w:link w:val="a4"/>
    <w:semiHidden/>
    <w:rsid w:val="00CC16A5"/>
    <w:rPr>
      <w:color w:val="000000"/>
    </w:rPr>
  </w:style>
  <w:style w:type="paragraph" w:customStyle="1" w:styleId="ConsPlusNormal0">
    <w:name w:val="ConsPlusNormal Знак Знак"/>
    <w:link w:val="ConsPlusNormal1"/>
    <w:rsid w:val="005207B2"/>
    <w:pPr>
      <w:widowControl w:val="0"/>
      <w:autoSpaceDE w:val="0"/>
      <w:autoSpaceDN w:val="0"/>
      <w:adjustRightInd w:val="0"/>
      <w:ind w:firstLine="720"/>
    </w:pPr>
    <w:rPr>
      <w:rFonts w:ascii="Arial" w:hAnsi="Arial" w:cs="Arial"/>
    </w:rPr>
  </w:style>
  <w:style w:type="character" w:customStyle="1" w:styleId="ConsPlusNormal1">
    <w:name w:val="ConsPlusNormal Знак Знак Знак"/>
    <w:link w:val="ConsPlusNormal0"/>
    <w:locked/>
    <w:rsid w:val="005207B2"/>
    <w:rPr>
      <w:rFonts w:ascii="Arial" w:hAnsi="Arial" w:cs="Arial"/>
      <w:lang w:val="ru-RU" w:eastAsia="ru-RU" w:bidi="ar-SA"/>
    </w:rPr>
  </w:style>
  <w:style w:type="paragraph" w:customStyle="1" w:styleId="ConsNonformat">
    <w:name w:val="ConsNonformat"/>
    <w:rsid w:val="003911B1"/>
    <w:pPr>
      <w:widowControl w:val="0"/>
      <w:autoSpaceDE w:val="0"/>
      <w:autoSpaceDN w:val="0"/>
      <w:adjustRightInd w:val="0"/>
    </w:pPr>
    <w:rPr>
      <w:rFonts w:ascii="Courier New" w:hAnsi="Courier New" w:cs="Courier New"/>
      <w:sz w:val="16"/>
      <w:szCs w:val="16"/>
    </w:rPr>
  </w:style>
  <w:style w:type="paragraph" w:customStyle="1" w:styleId="7">
    <w:name w:val="Стиль7"/>
    <w:basedOn w:val="a"/>
    <w:rsid w:val="009353D4"/>
    <w:pPr>
      <w:tabs>
        <w:tab w:val="num" w:pos="720"/>
      </w:tabs>
      <w:ind w:left="720" w:hanging="720"/>
      <w:jc w:val="both"/>
    </w:pPr>
  </w:style>
  <w:style w:type="paragraph" w:styleId="ad">
    <w:name w:val="List Paragraph"/>
    <w:basedOn w:val="a"/>
    <w:uiPriority w:val="34"/>
    <w:qFormat/>
    <w:rsid w:val="005B1EB5"/>
    <w:pPr>
      <w:ind w:left="720"/>
      <w:contextualSpacing/>
    </w:pPr>
  </w:style>
  <w:style w:type="paragraph" w:styleId="ae">
    <w:name w:val="header"/>
    <w:basedOn w:val="a"/>
    <w:link w:val="af"/>
    <w:rsid w:val="0065669D"/>
    <w:pPr>
      <w:tabs>
        <w:tab w:val="center" w:pos="4677"/>
        <w:tab w:val="right" w:pos="9355"/>
      </w:tabs>
    </w:pPr>
  </w:style>
  <w:style w:type="character" w:customStyle="1" w:styleId="af">
    <w:name w:val="Верхний колонтитул Знак"/>
    <w:basedOn w:val="a0"/>
    <w:link w:val="ae"/>
    <w:rsid w:val="0065669D"/>
    <w:rPr>
      <w:color w:val="000000"/>
      <w:sz w:val="28"/>
      <w:szCs w:val="28"/>
    </w:rPr>
  </w:style>
  <w:style w:type="paragraph" w:styleId="af0">
    <w:name w:val="footer"/>
    <w:basedOn w:val="a"/>
    <w:link w:val="af1"/>
    <w:rsid w:val="0065669D"/>
    <w:pPr>
      <w:tabs>
        <w:tab w:val="center" w:pos="4677"/>
        <w:tab w:val="right" w:pos="9355"/>
      </w:tabs>
    </w:pPr>
  </w:style>
  <w:style w:type="character" w:customStyle="1" w:styleId="af1">
    <w:name w:val="Нижний колонтитул Знак"/>
    <w:basedOn w:val="a0"/>
    <w:link w:val="af0"/>
    <w:rsid w:val="0065669D"/>
    <w:rPr>
      <w:color w:val="000000"/>
      <w:sz w:val="28"/>
      <w:szCs w:val="28"/>
    </w:rPr>
  </w:style>
  <w:style w:type="character" w:customStyle="1" w:styleId="header-user-name">
    <w:name w:val="header-user-name"/>
    <w:basedOn w:val="a0"/>
    <w:rsid w:val="008F3FDE"/>
  </w:style>
</w:styles>
</file>

<file path=word/webSettings.xml><?xml version="1.0" encoding="utf-8"?>
<w:webSettings xmlns:r="http://schemas.openxmlformats.org/officeDocument/2006/relationships" xmlns:w="http://schemas.openxmlformats.org/wordprocessingml/2006/main">
  <w:divs>
    <w:div w:id="101581214">
      <w:bodyDiv w:val="1"/>
      <w:marLeft w:val="0"/>
      <w:marRight w:val="0"/>
      <w:marTop w:val="0"/>
      <w:marBottom w:val="0"/>
      <w:divBdr>
        <w:top w:val="none" w:sz="0" w:space="0" w:color="auto"/>
        <w:left w:val="none" w:sz="0" w:space="0" w:color="auto"/>
        <w:bottom w:val="none" w:sz="0" w:space="0" w:color="auto"/>
        <w:right w:val="none" w:sz="0" w:space="0" w:color="auto"/>
      </w:divBdr>
    </w:div>
    <w:div w:id="435054687">
      <w:bodyDiv w:val="1"/>
      <w:marLeft w:val="0"/>
      <w:marRight w:val="0"/>
      <w:marTop w:val="0"/>
      <w:marBottom w:val="0"/>
      <w:divBdr>
        <w:top w:val="none" w:sz="0" w:space="0" w:color="auto"/>
        <w:left w:val="none" w:sz="0" w:space="0" w:color="auto"/>
        <w:bottom w:val="none" w:sz="0" w:space="0" w:color="auto"/>
        <w:right w:val="none" w:sz="0" w:space="0" w:color="auto"/>
      </w:divBdr>
    </w:div>
    <w:div w:id="802113369">
      <w:bodyDiv w:val="1"/>
      <w:marLeft w:val="0"/>
      <w:marRight w:val="0"/>
      <w:marTop w:val="0"/>
      <w:marBottom w:val="0"/>
      <w:divBdr>
        <w:top w:val="none" w:sz="0" w:space="0" w:color="auto"/>
        <w:left w:val="none" w:sz="0" w:space="0" w:color="auto"/>
        <w:bottom w:val="none" w:sz="0" w:space="0" w:color="auto"/>
        <w:right w:val="none" w:sz="0" w:space="0" w:color="auto"/>
      </w:divBdr>
    </w:div>
    <w:div w:id="1109156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online/base/?req=doc;base=LAW;n=112770;dst=73" TargetMode="External"/><Relationship Id="rId13" Type="http://schemas.openxmlformats.org/officeDocument/2006/relationships/hyperlink" Target="http://www.consultant.ru/document/cons_doc_LAW_302971/d44bdb356e6a691d0c72fef05ed16f68af0af9eb/" TargetMode="External"/><Relationship Id="rId18" Type="http://schemas.openxmlformats.org/officeDocument/2006/relationships/hyperlink" Target="http://www.consultant.ru/document/cons_doc_LAW_302971/a2588b2a1374c05e0939bb4df8e54fc0dfd6e0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inform@r54.nalog.ru" TargetMode="External"/><Relationship Id="rId17" Type="http://schemas.openxmlformats.org/officeDocument/2006/relationships/hyperlink" Target="http://www.consultant.ru/document/cons_doc_LAW_302971/a2588b2a1374c05e0939bb4df8e54fc0dfd6e000/" TargetMode="External"/><Relationship Id="rId2" Type="http://schemas.openxmlformats.org/officeDocument/2006/relationships/numbering" Target="numbering.xml"/><Relationship Id="rId16" Type="http://schemas.openxmlformats.org/officeDocument/2006/relationships/hyperlink" Target="http://www.consultant.ru/document/cons_doc_LAW_302971/585cf44cd76d6cfd2491e5713fd663e8e56a383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54.nalog.ru/" TargetMode="External"/><Relationship Id="rId5" Type="http://schemas.openxmlformats.org/officeDocument/2006/relationships/webSettings" Target="webSettings.xml"/><Relationship Id="rId15" Type="http://schemas.openxmlformats.org/officeDocument/2006/relationships/hyperlink" Target="http://www.consultant.ru/document/cons_doc_LAW_219799/f4c03dd9c490360b4d4a26a4e6631050554390af/" TargetMode="External"/><Relationship Id="rId10" Type="http://schemas.openxmlformats.org/officeDocument/2006/relationships/hyperlink" Target="http://www.nalog.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erokarachi@yandex.ru" TargetMode="External"/><Relationship Id="rId14" Type="http://schemas.openxmlformats.org/officeDocument/2006/relationships/hyperlink" Target="http://www.consultant.ru/document/cons_doc_LAW_302971/a593eaab768d34bf2d7419322eac79481e73cf0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886CD-5743-43F2-9AB7-8668BD7F2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7278</Words>
  <Characters>41485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Microsoft Corporation</Company>
  <LinksUpToDate>false</LinksUpToDate>
  <CharactersWithSpaces>48666</CharactersWithSpaces>
  <SharedDoc>false</SharedDoc>
  <HLinks>
    <vt:vector size="60" baseType="variant">
      <vt:variant>
        <vt:i4>3211342</vt:i4>
      </vt:variant>
      <vt:variant>
        <vt:i4>30</vt:i4>
      </vt:variant>
      <vt:variant>
        <vt:i4>0</vt:i4>
      </vt:variant>
      <vt:variant>
        <vt:i4>5</vt:i4>
      </vt:variant>
      <vt:variant>
        <vt:lpwstr>http://www.consultant.ru/document/cons_doc_LAW_302971/a2588b2a1374c05e0939bb4df8e54fc0dfd6e000/</vt:lpwstr>
      </vt:variant>
      <vt:variant>
        <vt:lpwstr>dst100352</vt:lpwstr>
      </vt:variant>
      <vt:variant>
        <vt:i4>3211342</vt:i4>
      </vt:variant>
      <vt:variant>
        <vt:i4>27</vt:i4>
      </vt:variant>
      <vt:variant>
        <vt:i4>0</vt:i4>
      </vt:variant>
      <vt:variant>
        <vt:i4>5</vt:i4>
      </vt:variant>
      <vt:variant>
        <vt:lpwstr>http://www.consultant.ru/document/cons_doc_LAW_302971/a2588b2a1374c05e0939bb4df8e54fc0dfd6e000/</vt:lpwstr>
      </vt:variant>
      <vt:variant>
        <vt:lpwstr>dst100352</vt:lpwstr>
      </vt:variant>
      <vt:variant>
        <vt:i4>3670089</vt:i4>
      </vt:variant>
      <vt:variant>
        <vt:i4>24</vt:i4>
      </vt:variant>
      <vt:variant>
        <vt:i4>0</vt:i4>
      </vt:variant>
      <vt:variant>
        <vt:i4>5</vt:i4>
      </vt:variant>
      <vt:variant>
        <vt:lpwstr>http://www.consultant.ru/document/cons_doc_LAW_302971/585cf44cd76d6cfd2491e5713fd663e8e56a3831/</vt:lpwstr>
      </vt:variant>
      <vt:variant>
        <vt:lpwstr>dst100056</vt:lpwstr>
      </vt:variant>
      <vt:variant>
        <vt:i4>3735621</vt:i4>
      </vt:variant>
      <vt:variant>
        <vt:i4>21</vt:i4>
      </vt:variant>
      <vt:variant>
        <vt:i4>0</vt:i4>
      </vt:variant>
      <vt:variant>
        <vt:i4>5</vt:i4>
      </vt:variant>
      <vt:variant>
        <vt:lpwstr>http://www.consultant.ru/document/cons_doc_LAW_219799/f4c03dd9c490360b4d4a26a4e6631050554390af/</vt:lpwstr>
      </vt:variant>
      <vt:variant>
        <vt:lpwstr>dst100347</vt:lpwstr>
      </vt:variant>
      <vt:variant>
        <vt:i4>3997719</vt:i4>
      </vt:variant>
      <vt:variant>
        <vt:i4>18</vt:i4>
      </vt:variant>
      <vt:variant>
        <vt:i4>0</vt:i4>
      </vt:variant>
      <vt:variant>
        <vt:i4>5</vt:i4>
      </vt:variant>
      <vt:variant>
        <vt:lpwstr>http://www.consultant.ru/document/cons_doc_LAW_302971/a593eaab768d34bf2d7419322eac79481e73cf03/</vt:lpwstr>
      </vt:variant>
      <vt:variant>
        <vt:lpwstr>dst43</vt:lpwstr>
      </vt:variant>
      <vt:variant>
        <vt:i4>6881299</vt:i4>
      </vt:variant>
      <vt:variant>
        <vt:i4>15</vt:i4>
      </vt:variant>
      <vt:variant>
        <vt:i4>0</vt:i4>
      </vt:variant>
      <vt:variant>
        <vt:i4>5</vt:i4>
      </vt:variant>
      <vt:variant>
        <vt:lpwstr>http://www.consultant.ru/document/cons_doc_LAW_302971/d44bdb356e6a691d0c72fef05ed16f68af0af9eb/</vt:lpwstr>
      </vt:variant>
      <vt:variant>
        <vt:lpwstr>dst100010</vt:lpwstr>
      </vt:variant>
      <vt:variant>
        <vt:i4>1114231</vt:i4>
      </vt:variant>
      <vt:variant>
        <vt:i4>9</vt:i4>
      </vt:variant>
      <vt:variant>
        <vt:i4>0</vt:i4>
      </vt:variant>
      <vt:variant>
        <vt:i4>5</vt:i4>
      </vt:variant>
      <vt:variant>
        <vt:lpwstr>mailto:inform@r54.nalog.ru</vt:lpwstr>
      </vt:variant>
      <vt:variant>
        <vt:lpwstr/>
      </vt:variant>
      <vt:variant>
        <vt:i4>5570590</vt:i4>
      </vt:variant>
      <vt:variant>
        <vt:i4>6</vt:i4>
      </vt:variant>
      <vt:variant>
        <vt:i4>0</vt:i4>
      </vt:variant>
      <vt:variant>
        <vt:i4>5</vt:i4>
      </vt:variant>
      <vt:variant>
        <vt:lpwstr>http://www.r54.nalog.ru/</vt:lpwstr>
      </vt:variant>
      <vt:variant>
        <vt:lpwstr/>
      </vt:variant>
      <vt:variant>
        <vt:i4>1245189</vt:i4>
      </vt:variant>
      <vt:variant>
        <vt:i4>3</vt:i4>
      </vt:variant>
      <vt:variant>
        <vt:i4>0</vt:i4>
      </vt:variant>
      <vt:variant>
        <vt:i4>5</vt:i4>
      </vt:variant>
      <vt:variant>
        <vt:lpwstr>http://www.nalog.ru/</vt:lpwstr>
      </vt:variant>
      <vt:variant>
        <vt:lpwstr/>
      </vt:variant>
      <vt:variant>
        <vt:i4>6553706</vt:i4>
      </vt:variant>
      <vt:variant>
        <vt:i4>0</vt:i4>
      </vt:variant>
      <vt:variant>
        <vt:i4>0</vt:i4>
      </vt:variant>
      <vt:variant>
        <vt:i4>5</vt:i4>
      </vt:variant>
      <vt:variant>
        <vt:lpwstr>http://www.consultant.ru/online/base/?req=doc;base=LAW;n=112770;dst=73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Tema</dc:creator>
  <cp:lastModifiedBy>пользователь</cp:lastModifiedBy>
  <cp:revision>2</cp:revision>
  <cp:lastPrinted>2019-02-13T02:20:00Z</cp:lastPrinted>
  <dcterms:created xsi:type="dcterms:W3CDTF">2019-02-13T02:20:00Z</dcterms:created>
  <dcterms:modified xsi:type="dcterms:W3CDTF">2019-02-13T02:20:00Z</dcterms:modified>
</cp:coreProperties>
</file>